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2AC5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06A50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D26A0">
          <w:rPr>
            <w:b/>
            <w:i/>
            <w:noProof/>
            <w:sz w:val="28"/>
          </w:rPr>
          <w:t>4384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2D2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D82D16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76FA5" w:rsidR="001E41F3" w:rsidRPr="002D26A0" w:rsidRDefault="002D26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D26A0">
              <w:rPr>
                <w:b/>
                <w:bCs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26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ED2F6" w:rsidR="001E41F3" w:rsidRPr="00410371" w:rsidRDefault="002D2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F32AA">
                <w:rPr>
                  <w:b/>
                  <w:noProof/>
                  <w:sz w:val="28"/>
                </w:rPr>
                <w:t>1</w:t>
              </w:r>
              <w:r w:rsidR="004B02DB">
                <w:rPr>
                  <w:b/>
                  <w:noProof/>
                  <w:sz w:val="28"/>
                </w:rPr>
                <w:t>7</w:t>
              </w:r>
              <w:r w:rsidR="00E13F3D" w:rsidRPr="00EF32AA">
                <w:rPr>
                  <w:b/>
                  <w:noProof/>
                  <w:sz w:val="28"/>
                </w:rPr>
                <w:t>.</w:t>
              </w:r>
              <w:r w:rsidR="004B02DB">
                <w:rPr>
                  <w:b/>
                  <w:noProof/>
                  <w:sz w:val="28"/>
                </w:rPr>
                <w:t>10</w:t>
              </w:r>
              <w:r w:rsidR="00E13F3D" w:rsidRPr="00EF32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CA66CA" w:rsidR="00F25D98" w:rsidRDefault="008C0E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4630E" w:rsidR="001E41F3" w:rsidRDefault="00815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FE762A">
              <w:t>7</w:t>
            </w:r>
            <w:r w:rsidR="002640DD">
              <w:t xml:space="preserve"> CR TS 28.</w:t>
            </w:r>
            <w:r w:rsidR="003F53AB">
              <w:t xml:space="preserve">623 </w:t>
            </w:r>
            <w:r w:rsidR="00023542">
              <w:t xml:space="preserve">Correction to </w:t>
            </w:r>
            <w:proofErr w:type="spellStart"/>
            <w:r w:rsidR="00023542">
              <w:t>AreaScope</w:t>
            </w:r>
            <w:proofErr w:type="spellEnd"/>
            <w:r w:rsidR="00A67CB7">
              <w:t xml:space="preserve"> (stage 3, YANG)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2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2BA06" w:rsidR="001E41F3" w:rsidRDefault="000235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2D2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15F4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815F4A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EF0A2" w:rsidR="001E41F3" w:rsidRDefault="00FE7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93B50" w:rsidR="001E41F3" w:rsidRDefault="002D2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E762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5239FB88" w:rsidR="009D3272" w:rsidRPr="00104167" w:rsidRDefault="009D3272" w:rsidP="00B345BD">
            <w:pPr>
              <w:pStyle w:val="CRCoverPage"/>
              <w:spacing w:after="0"/>
            </w:pPr>
            <w:r>
              <w:t>In</w:t>
            </w:r>
            <w:r w:rsidR="004F193C">
              <w:t xml:space="preserve"> </w:t>
            </w:r>
            <w:r w:rsidR="00F30C97">
              <w:t xml:space="preserve">_3gpp-common-trace.yang, </w:t>
            </w:r>
            <w:r w:rsidR="00B345BD">
              <w:t xml:space="preserve">the </w:t>
            </w:r>
            <w:proofErr w:type="spellStart"/>
            <w:r w:rsidR="00B345BD">
              <w:t>AreaScope</w:t>
            </w:r>
            <w:proofErr w:type="spellEnd"/>
            <w:r w:rsidR="00B345BD">
              <w:t xml:space="preserve"> definition is missing.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7BF1D87B" w:rsidR="00F73701" w:rsidRDefault="00B345BD" w:rsidP="00B34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AreaScope definition in the YANG module.</w:t>
            </w:r>
            <w:r w:rsidR="00F83F63">
              <w:rPr>
                <w:noProof/>
              </w:rPr>
              <w:t xml:space="preserve">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4D446383" w:rsidR="00570A2F" w:rsidRDefault="00B345BD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AreaScope is missing in stage 3.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0A03CA5B" w:rsidR="002C57A4" w:rsidRDefault="00B67D26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</w:t>
            </w:r>
            <w:r w:rsidR="00961006">
              <w:rPr>
                <w:noProof/>
              </w:rPr>
              <w:t>.10</w:t>
            </w:r>
            <w:r>
              <w:rPr>
                <w:noProof/>
              </w:rPr>
              <w:t xml:space="preserve">, </w:t>
            </w:r>
            <w:r w:rsidR="0079199C"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30FE63C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E4EE0B8" w:rsidR="002C57A4" w:rsidRDefault="006D3A2D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13E94C7E" w:rsidR="002C57A4" w:rsidRDefault="00BA4F15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05D7EA8" w:rsidR="00375876" w:rsidRDefault="00C23C49" w:rsidP="00C23C4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https://forge.3gpp.org/rep/sa5/MnS/-/merge_requests/1258</w:t>
              </w:r>
            </w:hyperlink>
            <w:r>
              <w:t xml:space="preserve"> at commit c88eb4ae88665f4136233ffcc52ff2896c93e5b4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33F55C9D" w14:textId="77777777" w:rsidR="00961006" w:rsidRPr="005E02A9" w:rsidRDefault="00961006" w:rsidP="00961006">
      <w:pPr>
        <w:pStyle w:val="Heading2"/>
      </w:pPr>
      <w:bookmarkStart w:id="2" w:name="_Toc163046360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2"/>
    </w:p>
    <w:p w14:paraId="21AE4EE1" w14:textId="77777777" w:rsidR="003E773D" w:rsidRPr="008F7C23" w:rsidRDefault="003E773D" w:rsidP="003E7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14E2DC" w14:textId="77777777" w:rsidR="003E773D" w:rsidRDefault="003E773D" w:rsidP="003E773D">
      <w:pPr>
        <w:pStyle w:val="PL"/>
      </w:pPr>
      <w:r>
        <w:t>module _3gpp-common-trace {</w:t>
      </w:r>
    </w:p>
    <w:p w14:paraId="374FD296" w14:textId="77777777" w:rsidR="003E773D" w:rsidRDefault="003E773D" w:rsidP="003E773D">
      <w:pPr>
        <w:pStyle w:val="PL"/>
      </w:pPr>
      <w:r>
        <w:t xml:space="preserve">  yang-version 1.1;</w:t>
      </w:r>
    </w:p>
    <w:p w14:paraId="0C4E94F8" w14:textId="77777777" w:rsidR="003E773D" w:rsidRDefault="003E773D" w:rsidP="003E773D">
      <w:pPr>
        <w:pStyle w:val="PL"/>
      </w:pPr>
      <w:r>
        <w:t xml:space="preserve">  namespace "urn:3gpp:sa5:_3gpp-common-trace";</w:t>
      </w:r>
    </w:p>
    <w:p w14:paraId="3DB5A4B8" w14:textId="77777777" w:rsidR="003E773D" w:rsidRDefault="003E773D" w:rsidP="003E773D">
      <w:pPr>
        <w:pStyle w:val="PL"/>
      </w:pPr>
      <w:r>
        <w:t xml:space="preserve">  prefix "trace3gpp";</w:t>
      </w:r>
    </w:p>
    <w:p w14:paraId="7C7CEA47" w14:textId="77777777" w:rsidR="003E773D" w:rsidRDefault="003E773D" w:rsidP="003E773D">
      <w:pPr>
        <w:pStyle w:val="PL"/>
      </w:pPr>
    </w:p>
    <w:p w14:paraId="5F3491EA" w14:textId="77777777" w:rsidR="003E773D" w:rsidRDefault="003E773D" w:rsidP="003E773D">
      <w:pPr>
        <w:pStyle w:val="PL"/>
      </w:pPr>
      <w:r>
        <w:t xml:space="preserve">  import _3gpp-common-top { prefix top3gpp; }</w:t>
      </w:r>
    </w:p>
    <w:p w14:paraId="7ECE9C0A" w14:textId="77777777" w:rsidR="003E773D" w:rsidRDefault="003E773D" w:rsidP="003E773D">
      <w:pPr>
        <w:pStyle w:val="PL"/>
      </w:pPr>
      <w:r>
        <w:t xml:space="preserve">  import _3gpp-common-yang-types {prefix types3gpp; }</w:t>
      </w:r>
    </w:p>
    <w:p w14:paraId="57452A43" w14:textId="77777777" w:rsidR="003E773D" w:rsidRDefault="003E773D" w:rsidP="003E773D">
      <w:pPr>
        <w:pStyle w:val="PL"/>
      </w:pPr>
      <w:r>
        <w:t xml:space="preserve">  import _3gpp-common-yang-extensions { prefix yext3gpp; }</w:t>
      </w:r>
    </w:p>
    <w:p w14:paraId="13732548" w14:textId="77777777" w:rsidR="003E773D" w:rsidRDefault="003E773D" w:rsidP="003E773D">
      <w:pPr>
        <w:pStyle w:val="PL"/>
      </w:pPr>
      <w:r>
        <w:t xml:space="preserve">  import ietf-inet-types { prefix inet; }</w:t>
      </w:r>
    </w:p>
    <w:p w14:paraId="436A05EF" w14:textId="77777777" w:rsidR="003E773D" w:rsidRDefault="003E773D" w:rsidP="003E773D">
      <w:pPr>
        <w:pStyle w:val="PL"/>
      </w:pPr>
      <w:r>
        <w:t xml:space="preserve">  import _3gpp-common-files { prefix files3gpp; }</w:t>
      </w:r>
    </w:p>
    <w:p w14:paraId="5572864D" w14:textId="77777777" w:rsidR="003E773D" w:rsidRDefault="003E773D" w:rsidP="003E773D">
      <w:pPr>
        <w:pStyle w:val="PL"/>
      </w:pPr>
    </w:p>
    <w:p w14:paraId="25972811" w14:textId="77777777" w:rsidR="003E773D" w:rsidRDefault="003E773D" w:rsidP="003E773D">
      <w:pPr>
        <w:pStyle w:val="PL"/>
      </w:pPr>
      <w:r>
        <w:t xml:space="preserve">  organization "3GPP SA5";</w:t>
      </w:r>
    </w:p>
    <w:p w14:paraId="32E8E3D3" w14:textId="77777777" w:rsidR="003E773D" w:rsidRDefault="003E773D" w:rsidP="003E773D">
      <w:pPr>
        <w:pStyle w:val="PL"/>
      </w:pPr>
      <w:r>
        <w:t xml:space="preserve">  contact "https://www.3gpp.org/DynaReport/TSG-WG--S5--officials.htm?Itemid=464";</w:t>
      </w:r>
    </w:p>
    <w:p w14:paraId="2B78F2B7" w14:textId="77777777" w:rsidR="003E773D" w:rsidRDefault="003E773D" w:rsidP="003E773D">
      <w:pPr>
        <w:pStyle w:val="PL"/>
      </w:pPr>
    </w:p>
    <w:p w14:paraId="5A0420E2" w14:textId="77777777" w:rsidR="003E773D" w:rsidRDefault="003E773D" w:rsidP="003E773D">
      <w:pPr>
        <w:pStyle w:val="PL"/>
      </w:pPr>
      <w:r>
        <w:t xml:space="preserve">  description "Trace handling</w:t>
      </w:r>
    </w:p>
    <w:p w14:paraId="6B6E661A" w14:textId="77777777" w:rsidR="003E773D" w:rsidRDefault="003E773D" w:rsidP="003E773D">
      <w:pPr>
        <w:pStyle w:val="PL"/>
      </w:pPr>
      <w:r>
        <w:t xml:space="preserve">    Copyright 2024, 3GPP Organizational Partners (ARIB, ATIS, CCSA, ETSI, TSDSI, </w:t>
      </w:r>
    </w:p>
    <w:p w14:paraId="054FD1C9" w14:textId="77777777" w:rsidR="003E773D" w:rsidRDefault="003E773D" w:rsidP="003E773D">
      <w:pPr>
        <w:pStyle w:val="PL"/>
      </w:pPr>
      <w:r>
        <w:t xml:space="preserve">    TTA, TTC). All rights reserved.";</w:t>
      </w:r>
    </w:p>
    <w:p w14:paraId="622FB381" w14:textId="77777777" w:rsidR="003E773D" w:rsidRDefault="003E773D" w:rsidP="003E773D">
      <w:pPr>
        <w:pStyle w:val="PL"/>
      </w:pPr>
    </w:p>
    <w:p w14:paraId="5B065180" w14:textId="77777777" w:rsidR="003E773D" w:rsidRDefault="003E773D" w:rsidP="003E773D">
      <w:pPr>
        <w:pStyle w:val="PL"/>
      </w:pPr>
      <w:r>
        <w:t xml:space="preserve">  reference "3GPP TS 28.623</w:t>
      </w:r>
    </w:p>
    <w:p w14:paraId="1C717C16" w14:textId="77777777" w:rsidR="003E773D" w:rsidRDefault="003E773D" w:rsidP="003E773D">
      <w:pPr>
        <w:pStyle w:val="PL"/>
      </w:pPr>
      <w:r>
        <w:t xml:space="preserve">      Generic Network Resource Model (NRM)</w:t>
      </w:r>
    </w:p>
    <w:p w14:paraId="48B210A3" w14:textId="77777777" w:rsidR="003E773D" w:rsidRDefault="003E773D" w:rsidP="003E773D">
      <w:pPr>
        <w:pStyle w:val="PL"/>
      </w:pPr>
      <w:r>
        <w:t xml:space="preserve">      Integration Reference Point (IRP);</w:t>
      </w:r>
    </w:p>
    <w:p w14:paraId="72352357" w14:textId="77777777" w:rsidR="003E773D" w:rsidRDefault="003E773D" w:rsidP="003E773D">
      <w:pPr>
        <w:pStyle w:val="PL"/>
      </w:pPr>
      <w:r>
        <w:t xml:space="preserve">      Solution Set (SS) definitions</w:t>
      </w:r>
    </w:p>
    <w:p w14:paraId="7B99B08C" w14:textId="77777777" w:rsidR="003E773D" w:rsidRDefault="003E773D" w:rsidP="003E773D">
      <w:pPr>
        <w:pStyle w:val="PL"/>
      </w:pPr>
    </w:p>
    <w:p w14:paraId="5216D315" w14:textId="77777777" w:rsidR="003E773D" w:rsidRDefault="003E773D" w:rsidP="003E773D">
      <w:pPr>
        <w:pStyle w:val="PL"/>
      </w:pPr>
      <w:r>
        <w:t xml:space="preserve">      3GPP TS 28.622</w:t>
      </w:r>
    </w:p>
    <w:p w14:paraId="50ACBFF1" w14:textId="77777777" w:rsidR="003E773D" w:rsidRDefault="003E773D" w:rsidP="003E773D">
      <w:pPr>
        <w:pStyle w:val="PL"/>
      </w:pPr>
      <w:r>
        <w:t xml:space="preserve">      Generic Network Resource Model (NRM)</w:t>
      </w:r>
    </w:p>
    <w:p w14:paraId="0E4C6F4C" w14:textId="77777777" w:rsidR="003E773D" w:rsidRDefault="003E773D" w:rsidP="003E773D">
      <w:pPr>
        <w:pStyle w:val="PL"/>
      </w:pPr>
      <w:r>
        <w:t xml:space="preserve">      Integration Reference Point (IRP);</w:t>
      </w:r>
    </w:p>
    <w:p w14:paraId="25567BEC" w14:textId="77777777" w:rsidR="003E773D" w:rsidRDefault="003E773D" w:rsidP="003E773D">
      <w:pPr>
        <w:pStyle w:val="PL"/>
      </w:pPr>
      <w:r>
        <w:t xml:space="preserve">      Information Service (IS)";</w:t>
      </w:r>
    </w:p>
    <w:p w14:paraId="01DCC0E3" w14:textId="77777777" w:rsidR="003E773D" w:rsidRDefault="003E773D" w:rsidP="003E773D">
      <w:pPr>
        <w:pStyle w:val="PL"/>
      </w:pPr>
    </w:p>
    <w:p w14:paraId="0CE08821" w14:textId="77FFA866" w:rsidR="003E773D" w:rsidRDefault="003E773D" w:rsidP="003E773D">
      <w:pPr>
        <w:pStyle w:val="PL"/>
        <w:rPr>
          <w:ins w:id="3" w:author="Jose Antonio Ordoñez Lucena"/>
        </w:rPr>
      </w:pPr>
      <w:ins w:id="4" w:author="Jose Antonio Ordoñez Lucena">
        <w:r>
          <w:t xml:space="preserve">  revision 2024-08-09 { reference "CR-0</w:t>
        </w:r>
      </w:ins>
      <w:ins w:id="5" w:author="Jose Antonio Ordoñez Lucena" w:date="2024-08-09T19:34:00Z">
        <w:r w:rsidR="00126374">
          <w:t>41</w:t>
        </w:r>
      </w:ins>
      <w:ins w:id="6" w:author="Jose Antonio Ordoñez Lucena" w:date="2024-08-09T19:35:00Z">
        <w:r w:rsidR="00126374">
          <w:t>9</w:t>
        </w:r>
      </w:ins>
      <w:ins w:id="7" w:author="Jose Antonio Ordoñez Lucena">
        <w:r>
          <w:t>" ; }</w:t>
        </w:r>
      </w:ins>
    </w:p>
    <w:p w14:paraId="1CD30E4B" w14:textId="77777777" w:rsidR="003E773D" w:rsidRDefault="003E773D" w:rsidP="003E773D">
      <w:pPr>
        <w:pStyle w:val="PL"/>
      </w:pPr>
      <w:r>
        <w:t xml:space="preserve">  revision 2024-05-13 { reference "CR-0360" ; }</w:t>
      </w:r>
    </w:p>
    <w:p w14:paraId="67D81579" w14:textId="77777777" w:rsidR="003E773D" w:rsidRDefault="003E773D" w:rsidP="003E773D">
      <w:pPr>
        <w:pStyle w:val="PL"/>
      </w:pPr>
      <w:r>
        <w:t xml:space="preserve">  revision 2024-04-05 { reference "CR-0341" ; }</w:t>
      </w:r>
    </w:p>
    <w:p w14:paraId="67BCA36D" w14:textId="77777777" w:rsidR="003E773D" w:rsidRDefault="003E773D" w:rsidP="003E773D">
      <w:pPr>
        <w:pStyle w:val="PL"/>
      </w:pPr>
      <w:r>
        <w:t xml:space="preserve">  revision 2023-11-05 { reference "CR-0293 CR-0301" ; } </w:t>
      </w:r>
    </w:p>
    <w:p w14:paraId="4AD6744C" w14:textId="77777777" w:rsidR="003E773D" w:rsidRDefault="003E773D" w:rsidP="003E773D">
      <w:pPr>
        <w:pStyle w:val="PL"/>
      </w:pPr>
      <w:r>
        <w:t xml:space="preserve">  revision 2023-09-17 { reference CR-0270 ; } </w:t>
      </w:r>
    </w:p>
    <w:p w14:paraId="20387070" w14:textId="77777777" w:rsidR="003E773D" w:rsidRDefault="003E773D" w:rsidP="003E773D">
      <w:pPr>
        <w:pStyle w:val="PL"/>
      </w:pPr>
      <w:r>
        <w:t xml:space="preserve">  revision 2023-07-25 { reference CR00252; }</w:t>
      </w:r>
    </w:p>
    <w:p w14:paraId="303E3096" w14:textId="77777777" w:rsidR="003E773D" w:rsidRDefault="003E773D" w:rsidP="003E773D">
      <w:pPr>
        <w:pStyle w:val="PL"/>
      </w:pPr>
      <w:r>
        <w:t xml:space="preserve">  revision 2023-02-17 { reference "CR-0232"; }</w:t>
      </w:r>
    </w:p>
    <w:p w14:paraId="5CDAB14C" w14:textId="77777777" w:rsidR="003E773D" w:rsidRDefault="003E773D" w:rsidP="003E773D">
      <w:pPr>
        <w:pStyle w:val="PL"/>
      </w:pPr>
      <w:r>
        <w:t xml:space="preserve">  revision 2023-02-15 { reference "CR-0236"; }</w:t>
      </w:r>
    </w:p>
    <w:p w14:paraId="4CD0A366" w14:textId="77777777" w:rsidR="003E773D" w:rsidRDefault="003E773D" w:rsidP="003E773D">
      <w:pPr>
        <w:pStyle w:val="PL"/>
      </w:pPr>
      <w:r>
        <w:t xml:space="preserve">  revision 2022-04-27 { reference "CR-0159"; }</w:t>
      </w:r>
    </w:p>
    <w:p w14:paraId="7B196461" w14:textId="77777777" w:rsidR="003E773D" w:rsidRDefault="003E773D" w:rsidP="003E773D">
      <w:pPr>
        <w:pStyle w:val="PL"/>
      </w:pPr>
      <w:r>
        <w:t xml:space="preserve">  revision 2021-10-18 { reference "CR-0139"; }</w:t>
      </w:r>
    </w:p>
    <w:p w14:paraId="182CE5C3" w14:textId="77777777" w:rsidR="003E773D" w:rsidRDefault="003E773D" w:rsidP="003E773D">
      <w:pPr>
        <w:pStyle w:val="PL"/>
      </w:pPr>
      <w:r>
        <w:t xml:space="preserve">  revision 2021-07-22 { reference "CR-0137"; }</w:t>
      </w:r>
    </w:p>
    <w:p w14:paraId="0D771B85" w14:textId="77777777" w:rsidR="003E773D" w:rsidRDefault="003E773D" w:rsidP="003E773D">
      <w:pPr>
        <w:pStyle w:val="PL"/>
      </w:pPr>
      <w:r>
        <w:t xml:space="preserve">  revision 2021-01-25 { reference "CR-0122"; }</w:t>
      </w:r>
    </w:p>
    <w:p w14:paraId="2D678134" w14:textId="77777777" w:rsidR="003E773D" w:rsidRDefault="003E773D" w:rsidP="003E773D">
      <w:pPr>
        <w:pStyle w:val="PL"/>
      </w:pPr>
      <w:r>
        <w:t xml:space="preserve">  revision 2020-11-16 { reference "CR-0117"; }</w:t>
      </w:r>
    </w:p>
    <w:p w14:paraId="76D47118" w14:textId="77777777" w:rsidR="003E773D" w:rsidRDefault="003E773D" w:rsidP="003E773D">
      <w:pPr>
        <w:pStyle w:val="PL"/>
      </w:pPr>
      <w:r>
        <w:t xml:space="preserve">  revision 2020-08-06 { reference "CR-0102"; }</w:t>
      </w:r>
    </w:p>
    <w:p w14:paraId="4F039151" w14:textId="77777777" w:rsidR="003E773D" w:rsidRDefault="003E773D" w:rsidP="003E773D">
      <w:pPr>
        <w:pStyle w:val="PL"/>
      </w:pPr>
    </w:p>
    <w:p w14:paraId="56EAA3F8" w14:textId="77777777" w:rsidR="003E773D" w:rsidRDefault="003E773D" w:rsidP="003E773D">
      <w:pPr>
        <w:pStyle w:val="PL"/>
      </w:pPr>
      <w:r>
        <w:t xml:space="preserve">  feature FilesUnderTraceJob {</w:t>
      </w:r>
    </w:p>
    <w:p w14:paraId="02A14F3E" w14:textId="77777777" w:rsidR="003E773D" w:rsidRDefault="003E773D" w:rsidP="003E773D">
      <w:pPr>
        <w:pStyle w:val="PL"/>
      </w:pPr>
      <w:r>
        <w:t xml:space="preserve">    description "Files shall be contained under TraceJob";</w:t>
      </w:r>
    </w:p>
    <w:p w14:paraId="0169B174" w14:textId="77777777" w:rsidR="003E773D" w:rsidRDefault="003E773D" w:rsidP="003E773D">
      <w:pPr>
        <w:pStyle w:val="PL"/>
      </w:pPr>
      <w:r>
        <w:t xml:space="preserve">  }</w:t>
      </w:r>
    </w:p>
    <w:p w14:paraId="4EC95DE6" w14:textId="77777777" w:rsidR="003E773D" w:rsidRDefault="003E773D" w:rsidP="003E773D">
      <w:pPr>
        <w:pStyle w:val="PL"/>
      </w:pPr>
      <w:r>
        <w:t xml:space="preserve">  </w:t>
      </w:r>
    </w:p>
    <w:p w14:paraId="1E241838" w14:textId="77777777" w:rsidR="003E773D" w:rsidRDefault="003E773D" w:rsidP="003E773D">
      <w:pPr>
        <w:pStyle w:val="PL"/>
      </w:pPr>
      <w:r>
        <w:t xml:space="preserve">  grouping TraceReference {</w:t>
      </w:r>
    </w:p>
    <w:p w14:paraId="69C1D0A4" w14:textId="77777777" w:rsidR="003E773D" w:rsidRDefault="003E773D" w:rsidP="003E773D">
      <w:pPr>
        <w:pStyle w:val="PL"/>
      </w:pPr>
      <w:r>
        <w:t xml:space="preserve">    leaf mcc {</w:t>
      </w:r>
    </w:p>
    <w:p w14:paraId="4B6E1B8A" w14:textId="77777777" w:rsidR="003E773D" w:rsidRDefault="003E773D" w:rsidP="003E773D">
      <w:pPr>
        <w:pStyle w:val="PL"/>
      </w:pPr>
      <w:r>
        <w:t xml:space="preserve">      mandatory true;</w:t>
      </w:r>
    </w:p>
    <w:p w14:paraId="5A234F8D" w14:textId="77777777" w:rsidR="003E773D" w:rsidRDefault="003E773D" w:rsidP="003E773D">
      <w:pPr>
        <w:pStyle w:val="PL"/>
      </w:pPr>
      <w:r>
        <w:t xml:space="preserve">      type types3gpp:Mcc;</w:t>
      </w:r>
    </w:p>
    <w:p w14:paraId="17AFCCEF" w14:textId="77777777" w:rsidR="003E773D" w:rsidRDefault="003E773D" w:rsidP="003E773D">
      <w:pPr>
        <w:pStyle w:val="PL"/>
      </w:pPr>
      <w:r>
        <w:t xml:space="preserve">    }</w:t>
      </w:r>
    </w:p>
    <w:p w14:paraId="4E55B834" w14:textId="77777777" w:rsidR="003E773D" w:rsidRDefault="003E773D" w:rsidP="003E773D">
      <w:pPr>
        <w:pStyle w:val="PL"/>
      </w:pPr>
      <w:r>
        <w:t xml:space="preserve">    leaf mnc {</w:t>
      </w:r>
    </w:p>
    <w:p w14:paraId="49887264" w14:textId="77777777" w:rsidR="003E773D" w:rsidRDefault="003E773D" w:rsidP="003E773D">
      <w:pPr>
        <w:pStyle w:val="PL"/>
      </w:pPr>
      <w:r>
        <w:t xml:space="preserve">      mandatory true;</w:t>
      </w:r>
    </w:p>
    <w:p w14:paraId="12993575" w14:textId="77777777" w:rsidR="003E773D" w:rsidRDefault="003E773D" w:rsidP="003E773D">
      <w:pPr>
        <w:pStyle w:val="PL"/>
      </w:pPr>
      <w:r>
        <w:t xml:space="preserve">      type types3gpp:Mnc;</w:t>
      </w:r>
    </w:p>
    <w:p w14:paraId="1AA475CA" w14:textId="77777777" w:rsidR="003E773D" w:rsidRDefault="003E773D" w:rsidP="003E773D">
      <w:pPr>
        <w:pStyle w:val="PL"/>
      </w:pPr>
      <w:r>
        <w:t xml:space="preserve">    }</w:t>
      </w:r>
    </w:p>
    <w:p w14:paraId="32478746" w14:textId="77777777" w:rsidR="003E773D" w:rsidRDefault="003E773D" w:rsidP="003E773D">
      <w:pPr>
        <w:pStyle w:val="PL"/>
      </w:pPr>
      <w:r>
        <w:t xml:space="preserve">    leaf traceId {</w:t>
      </w:r>
    </w:p>
    <w:p w14:paraId="7D1D4771" w14:textId="77777777" w:rsidR="003E773D" w:rsidRDefault="003E773D" w:rsidP="003E773D">
      <w:pPr>
        <w:pStyle w:val="PL"/>
      </w:pPr>
      <w:r>
        <w:t xml:space="preserve">      mandatory true;</w:t>
      </w:r>
    </w:p>
    <w:p w14:paraId="674AB109" w14:textId="77777777" w:rsidR="003E773D" w:rsidRDefault="003E773D" w:rsidP="003E773D">
      <w:pPr>
        <w:pStyle w:val="PL"/>
      </w:pPr>
      <w:r>
        <w:t xml:space="preserve">      type int64;</w:t>
      </w:r>
    </w:p>
    <w:p w14:paraId="37769131" w14:textId="77777777" w:rsidR="003E773D" w:rsidRDefault="003E773D" w:rsidP="003E773D">
      <w:pPr>
        <w:pStyle w:val="PL"/>
      </w:pPr>
      <w:r>
        <w:t xml:space="preserve">    }</w:t>
      </w:r>
    </w:p>
    <w:p w14:paraId="5AACE65B" w14:textId="77777777" w:rsidR="003E773D" w:rsidRDefault="003E773D" w:rsidP="003E773D">
      <w:pPr>
        <w:pStyle w:val="PL"/>
      </w:pPr>
      <w:r>
        <w:t xml:space="preserve">  }</w:t>
      </w:r>
    </w:p>
    <w:p w14:paraId="360E1DEE" w14:textId="77777777" w:rsidR="003E773D" w:rsidRDefault="003E773D" w:rsidP="003E773D">
      <w:pPr>
        <w:pStyle w:val="PL"/>
      </w:pPr>
    </w:p>
    <w:p w14:paraId="569F0A60" w14:textId="77777777" w:rsidR="003E773D" w:rsidRDefault="003E773D" w:rsidP="003E773D">
      <w:pPr>
        <w:pStyle w:val="PL"/>
        <w:rPr>
          <w:ins w:id="8" w:author="Jose Antonio Ordoñez Lucena"/>
        </w:rPr>
      </w:pPr>
      <w:ins w:id="9" w:author="Jose Antonio Ordoñez Lucena">
        <w:r>
          <w:t xml:space="preserve">  grouping AreaScopeGrp {</w:t>
        </w:r>
      </w:ins>
    </w:p>
    <w:p w14:paraId="2E5DF9B1" w14:textId="77777777" w:rsidR="003E773D" w:rsidRDefault="003E773D" w:rsidP="003E773D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description "Represents the AreaScope dataType.</w:t>
        </w:r>
      </w:ins>
    </w:p>
    <w:p w14:paraId="6640B598" w14:textId="77777777" w:rsidR="003E773D" w:rsidRDefault="003E773D" w:rsidP="003E773D">
      <w:pPr>
        <w:pStyle w:val="PL"/>
        <w:rPr>
          <w:ins w:id="12" w:author="Jose Antonio Ordoñez Lucena"/>
        </w:rPr>
      </w:pPr>
      <w:ins w:id="13" w:author="Jose Antonio Ordoñez Lucena">
        <w:r>
          <w:lastRenderedPageBreak/>
          <w:t xml:space="preserve">    This &lt;&lt;dataType&gt;&gt; defines the area scope of MDT.</w:t>
        </w:r>
      </w:ins>
    </w:p>
    <w:p w14:paraId="5B836E32" w14:textId="77777777" w:rsidR="003E773D" w:rsidRDefault="003E773D" w:rsidP="003E773D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The Area Scope parameter in LTE and NR is either:</w:t>
        </w:r>
      </w:ins>
    </w:p>
    <w:p w14:paraId="5C27562B" w14:textId="77777777" w:rsidR="003E773D" w:rsidRDefault="003E773D" w:rsidP="003E773D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- list of Cells, identified by E-UTRAN-CGI or NG-RAN CGI. </w:t>
        </w:r>
      </w:ins>
    </w:p>
    <w:p w14:paraId="6C219FF0" w14:textId="77777777" w:rsidR="003E773D" w:rsidRDefault="003E773D" w:rsidP="003E773D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Maximum 32 CGI can be defined.</w:t>
        </w:r>
      </w:ins>
    </w:p>
    <w:p w14:paraId="61019EBD" w14:textId="77777777" w:rsidR="003E773D" w:rsidRDefault="003E773D" w:rsidP="003E773D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- list of Tracking Area, identified by TAC. </w:t>
        </w:r>
      </w:ins>
    </w:p>
    <w:p w14:paraId="1633AFE0" w14:textId="77777777" w:rsidR="003E773D" w:rsidRDefault="003E773D" w:rsidP="003E773D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Maximum of 8 TAC can be defined. </w:t>
        </w:r>
      </w:ins>
    </w:p>
    <w:p w14:paraId="57EED77A" w14:textId="77777777" w:rsidR="003E773D" w:rsidRDefault="003E773D" w:rsidP="003E773D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- list of Tracking Area Identity, identified by TAC with </w:t>
        </w:r>
      </w:ins>
    </w:p>
    <w:p w14:paraId="00CD3885" w14:textId="77777777" w:rsidR="003E773D" w:rsidRDefault="003E773D" w:rsidP="003E773D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associated plmn-Identity perTAC-List containing the </w:t>
        </w:r>
      </w:ins>
    </w:p>
    <w:p w14:paraId="5BFDE795" w14:textId="77777777" w:rsidR="003E773D" w:rsidRDefault="003E773D" w:rsidP="003E773D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PLMN identity for each TAC. Maximum of 8 TAI can be defined.";    </w:t>
        </w:r>
      </w:ins>
    </w:p>
    <w:p w14:paraId="36AA31D9" w14:textId="77777777" w:rsidR="003E773D" w:rsidRDefault="003E773D" w:rsidP="003E773D">
      <w:pPr>
        <w:pStyle w:val="PL"/>
        <w:rPr>
          <w:ins w:id="30" w:author="Jose Antonio Ordoñez Lucena"/>
        </w:rPr>
      </w:pPr>
    </w:p>
    <w:p w14:paraId="3A47144B" w14:textId="77777777" w:rsidR="003E773D" w:rsidRDefault="003E773D" w:rsidP="003E773D">
      <w:pPr>
        <w:pStyle w:val="PL"/>
        <w:rPr>
          <w:ins w:id="31" w:author="Jose Antonio Ordoñez Lucena"/>
        </w:rPr>
      </w:pPr>
      <w:ins w:id="32" w:author="Jose Antonio Ordoñez Lucena">
        <w:r>
          <w:t xml:space="preserve">    choice AreaScopeChoice {</w:t>
        </w:r>
      </w:ins>
    </w:p>
    <w:p w14:paraId="53E25F81" w14:textId="77777777" w:rsidR="003E773D" w:rsidRDefault="003E773D" w:rsidP="003E773D">
      <w:pPr>
        <w:pStyle w:val="PL"/>
        <w:rPr>
          <w:ins w:id="33" w:author="Jose Antonio Ordoñez Lucena"/>
        </w:rPr>
      </w:pPr>
      <w:ins w:id="34" w:author="Jose Antonio Ordoñez Lucena">
        <w:r>
          <w:t xml:space="preserve">      leaf-list eutraCellIdList {</w:t>
        </w:r>
      </w:ins>
    </w:p>
    <w:p w14:paraId="2E76C509" w14:textId="77777777" w:rsidR="003E773D" w:rsidRDefault="003E773D" w:rsidP="003E773D">
      <w:pPr>
        <w:pStyle w:val="PL"/>
        <w:rPr>
          <w:ins w:id="35" w:author="Jose Antonio Ordoñez Lucena"/>
        </w:rPr>
      </w:pPr>
      <w:ins w:id="36" w:author="Jose Antonio Ordoñez Lucena">
        <w:r>
          <w:t xml:space="preserve">        type string;</w:t>
        </w:r>
      </w:ins>
    </w:p>
    <w:p w14:paraId="1D71B6B3" w14:textId="77777777" w:rsidR="003E773D" w:rsidRDefault="003E773D" w:rsidP="003E773D">
      <w:pPr>
        <w:pStyle w:val="PL"/>
        <w:rPr>
          <w:ins w:id="37" w:author="Jose Antonio Ordoñez Lucena"/>
        </w:rPr>
      </w:pPr>
      <w:ins w:id="38" w:author="Jose Antonio Ordoñez Lucena">
        <w:r>
          <w:t xml:space="preserve">        min-elements 1;</w:t>
        </w:r>
      </w:ins>
    </w:p>
    <w:p w14:paraId="2E7AAEFF" w14:textId="77777777" w:rsidR="003E773D" w:rsidRDefault="003E773D" w:rsidP="003E773D">
      <w:pPr>
        <w:pStyle w:val="PL"/>
        <w:rPr>
          <w:ins w:id="39" w:author="Jose Antonio Ordoñez Lucena"/>
        </w:rPr>
      </w:pPr>
      <w:ins w:id="40" w:author="Jose Antonio Ordoñez Lucena">
        <w:r>
          <w:t xml:space="preserve">        max-elements 32;</w:t>
        </w:r>
      </w:ins>
    </w:p>
    <w:p w14:paraId="3398286E" w14:textId="77777777" w:rsidR="003E773D" w:rsidRDefault="003E773D" w:rsidP="003E773D">
      <w:pPr>
        <w:pStyle w:val="PL"/>
        <w:rPr>
          <w:ins w:id="41" w:author="Jose Antonio Ordoñez Lucena"/>
        </w:rPr>
      </w:pPr>
      <w:ins w:id="42" w:author="Jose Antonio Ordoñez Lucena">
        <w:r>
          <w:t xml:space="preserve">        description "List of E-UTRAN cells identified by E-UTRAN-CGI";</w:t>
        </w:r>
      </w:ins>
    </w:p>
    <w:p w14:paraId="6F53DBD9" w14:textId="77777777" w:rsidR="003E773D" w:rsidRDefault="003E773D" w:rsidP="003E773D">
      <w:pPr>
        <w:pStyle w:val="PL"/>
        <w:rPr>
          <w:ins w:id="43" w:author="Jose Antonio Ordoñez Lucena"/>
        </w:rPr>
      </w:pPr>
      <w:ins w:id="44" w:author="Jose Antonio Ordoñez Lucena">
        <w:r>
          <w:t xml:space="preserve">      }</w:t>
        </w:r>
      </w:ins>
    </w:p>
    <w:p w14:paraId="7F261681" w14:textId="77777777" w:rsidR="003E773D" w:rsidRDefault="003E773D" w:rsidP="003E773D">
      <w:pPr>
        <w:pStyle w:val="PL"/>
        <w:rPr>
          <w:ins w:id="45" w:author="Jose Antonio Ordoñez Lucena"/>
        </w:rPr>
      </w:pPr>
      <w:ins w:id="46" w:author="Jose Antonio Ordoñez Lucena">
        <w:r>
          <w:t xml:space="preserve">      </w:t>
        </w:r>
      </w:ins>
    </w:p>
    <w:p w14:paraId="733A4AAC" w14:textId="77777777" w:rsidR="003E773D" w:rsidRDefault="003E773D" w:rsidP="003E773D">
      <w:pPr>
        <w:pStyle w:val="PL"/>
        <w:rPr>
          <w:ins w:id="47" w:author="Jose Antonio Ordoñez Lucena"/>
        </w:rPr>
      </w:pPr>
      <w:ins w:id="48" w:author="Jose Antonio Ordoñez Lucena">
        <w:r>
          <w:t xml:space="preserve">      leaf-list nrCellIdList {</w:t>
        </w:r>
      </w:ins>
    </w:p>
    <w:p w14:paraId="1E4F9369" w14:textId="77777777" w:rsidR="003E773D" w:rsidRDefault="003E773D" w:rsidP="003E773D">
      <w:pPr>
        <w:pStyle w:val="PL"/>
        <w:rPr>
          <w:ins w:id="49" w:author="Jose Antonio Ordoñez Lucena"/>
        </w:rPr>
      </w:pPr>
      <w:ins w:id="50" w:author="Jose Antonio Ordoñez Lucena">
        <w:r>
          <w:t xml:space="preserve">        type string;</w:t>
        </w:r>
      </w:ins>
    </w:p>
    <w:p w14:paraId="6DD6DE69" w14:textId="77777777" w:rsidR="003E773D" w:rsidRDefault="003E773D" w:rsidP="003E773D">
      <w:pPr>
        <w:pStyle w:val="PL"/>
        <w:rPr>
          <w:ins w:id="51" w:author="Jose Antonio Ordoñez Lucena"/>
        </w:rPr>
      </w:pPr>
      <w:ins w:id="52" w:author="Jose Antonio Ordoñez Lucena">
        <w:r>
          <w:t xml:space="preserve">        min-elements 1;</w:t>
        </w:r>
      </w:ins>
    </w:p>
    <w:p w14:paraId="671F55FB" w14:textId="77777777" w:rsidR="003E773D" w:rsidRDefault="003E773D" w:rsidP="003E773D">
      <w:pPr>
        <w:pStyle w:val="PL"/>
        <w:rPr>
          <w:ins w:id="53" w:author="Jose Antonio Ordoñez Lucena"/>
        </w:rPr>
      </w:pPr>
      <w:ins w:id="54" w:author="Jose Antonio Ordoñez Lucena">
        <w:r>
          <w:t xml:space="preserve">        max-elements 32;</w:t>
        </w:r>
      </w:ins>
    </w:p>
    <w:p w14:paraId="3832777E" w14:textId="77777777" w:rsidR="003E773D" w:rsidRDefault="003E773D" w:rsidP="003E773D">
      <w:pPr>
        <w:pStyle w:val="PL"/>
        <w:rPr>
          <w:ins w:id="55" w:author="Jose Antonio Ordoñez Lucena"/>
        </w:rPr>
      </w:pPr>
      <w:ins w:id="56" w:author="Jose Antonio Ordoñez Lucena">
        <w:r>
          <w:t xml:space="preserve">        description "List of NR cells identified by NG-RAN CGI";</w:t>
        </w:r>
      </w:ins>
    </w:p>
    <w:p w14:paraId="031EF98A" w14:textId="77777777" w:rsidR="003E773D" w:rsidRDefault="003E773D" w:rsidP="003E773D">
      <w:pPr>
        <w:pStyle w:val="PL"/>
        <w:rPr>
          <w:ins w:id="57" w:author="Jose Antonio Ordoñez Lucena"/>
        </w:rPr>
      </w:pPr>
      <w:ins w:id="58" w:author="Jose Antonio Ordoñez Lucena">
        <w:r>
          <w:t xml:space="preserve">      }</w:t>
        </w:r>
      </w:ins>
    </w:p>
    <w:p w14:paraId="5657D1AA" w14:textId="77777777" w:rsidR="003E773D" w:rsidRDefault="003E773D" w:rsidP="003E773D">
      <w:pPr>
        <w:pStyle w:val="PL"/>
        <w:rPr>
          <w:ins w:id="59" w:author="Jose Antonio Ordoñez Lucena"/>
        </w:rPr>
      </w:pPr>
      <w:ins w:id="60" w:author="Jose Antonio Ordoñez Lucena">
        <w:r>
          <w:t xml:space="preserve">      </w:t>
        </w:r>
      </w:ins>
    </w:p>
    <w:p w14:paraId="021338E3" w14:textId="77777777" w:rsidR="003E773D" w:rsidRDefault="003E773D" w:rsidP="003E773D">
      <w:pPr>
        <w:pStyle w:val="PL"/>
        <w:rPr>
          <w:ins w:id="61" w:author="Jose Antonio Ordoñez Lucena"/>
        </w:rPr>
      </w:pPr>
      <w:ins w:id="62" w:author="Jose Antonio Ordoñez Lucena">
        <w:r>
          <w:t xml:space="preserve">      leaf-list tacList {</w:t>
        </w:r>
      </w:ins>
    </w:p>
    <w:p w14:paraId="367A0394" w14:textId="77777777" w:rsidR="003E773D" w:rsidRDefault="003E773D" w:rsidP="003E773D">
      <w:pPr>
        <w:pStyle w:val="PL"/>
        <w:rPr>
          <w:ins w:id="63" w:author="Jose Antonio Ordoñez Lucena"/>
        </w:rPr>
      </w:pPr>
      <w:ins w:id="64" w:author="Jose Antonio Ordoñez Lucena">
        <w:r>
          <w:t xml:space="preserve">        type types3gpp:Tac;</w:t>
        </w:r>
      </w:ins>
    </w:p>
    <w:p w14:paraId="01E81791" w14:textId="77777777" w:rsidR="003E773D" w:rsidRDefault="003E773D" w:rsidP="003E773D">
      <w:pPr>
        <w:pStyle w:val="PL"/>
        <w:rPr>
          <w:ins w:id="65" w:author="Jose Antonio Ordoñez Lucena"/>
        </w:rPr>
      </w:pPr>
      <w:ins w:id="66" w:author="Jose Antonio Ordoñez Lucena">
        <w:r>
          <w:t xml:space="preserve">        min-elements 1;</w:t>
        </w:r>
      </w:ins>
    </w:p>
    <w:p w14:paraId="3FDCD524" w14:textId="77777777" w:rsidR="003E773D" w:rsidRDefault="003E773D" w:rsidP="003E773D">
      <w:pPr>
        <w:pStyle w:val="PL"/>
        <w:rPr>
          <w:ins w:id="67" w:author="Jose Antonio Ordoñez Lucena"/>
        </w:rPr>
      </w:pPr>
      <w:ins w:id="68" w:author="Jose Antonio Ordoñez Lucena">
        <w:r>
          <w:t xml:space="preserve">        max-elements 8;</w:t>
        </w:r>
      </w:ins>
    </w:p>
    <w:p w14:paraId="15E99A27" w14:textId="77777777" w:rsidR="003E773D" w:rsidRDefault="003E773D" w:rsidP="003E773D">
      <w:pPr>
        <w:pStyle w:val="PL"/>
        <w:rPr>
          <w:ins w:id="69" w:author="Jose Antonio Ordoñez Lucena"/>
        </w:rPr>
      </w:pPr>
      <w:ins w:id="70" w:author="Jose Antonio Ordoñez Lucena">
        <w:r>
          <w:t xml:space="preserve">        description "Tracking Area Code list";</w:t>
        </w:r>
      </w:ins>
    </w:p>
    <w:p w14:paraId="3DCB8D01" w14:textId="77777777" w:rsidR="003E773D" w:rsidRDefault="003E773D" w:rsidP="003E773D">
      <w:pPr>
        <w:pStyle w:val="PL"/>
        <w:rPr>
          <w:ins w:id="71" w:author="Jose Antonio Ordoñez Lucena"/>
        </w:rPr>
      </w:pPr>
      <w:ins w:id="72" w:author="Jose Antonio Ordoñez Lucena">
        <w:r>
          <w:t xml:space="preserve">      }</w:t>
        </w:r>
      </w:ins>
    </w:p>
    <w:p w14:paraId="44ED3A1A" w14:textId="77777777" w:rsidR="003E773D" w:rsidRDefault="003E773D" w:rsidP="003E773D">
      <w:pPr>
        <w:pStyle w:val="PL"/>
        <w:rPr>
          <w:ins w:id="73" w:author="Jose Antonio Ordoñez Lucena"/>
        </w:rPr>
      </w:pPr>
      <w:ins w:id="74" w:author="Jose Antonio Ordoñez Lucena">
        <w:r>
          <w:t xml:space="preserve">      </w:t>
        </w:r>
      </w:ins>
    </w:p>
    <w:p w14:paraId="5BDAD002" w14:textId="77777777" w:rsidR="003E773D" w:rsidRDefault="003E773D" w:rsidP="003E773D">
      <w:pPr>
        <w:pStyle w:val="PL"/>
        <w:rPr>
          <w:ins w:id="75" w:author="Jose Antonio Ordoñez Lucena"/>
        </w:rPr>
      </w:pPr>
      <w:ins w:id="76" w:author="Jose Antonio Ordoñez Lucena">
        <w:r>
          <w:t xml:space="preserve">      list taiList {</w:t>
        </w:r>
      </w:ins>
    </w:p>
    <w:p w14:paraId="746AD163" w14:textId="77777777" w:rsidR="003E773D" w:rsidRDefault="003E773D" w:rsidP="003E773D">
      <w:pPr>
        <w:pStyle w:val="PL"/>
        <w:rPr>
          <w:ins w:id="77" w:author="Jose Antonio Ordoñez Lucena"/>
        </w:rPr>
      </w:pPr>
      <w:ins w:id="78" w:author="Jose Antonio Ordoñez Lucena">
        <w:r>
          <w:t xml:space="preserve">        description "Tracking Area Identity list";</w:t>
        </w:r>
      </w:ins>
    </w:p>
    <w:p w14:paraId="40EFBC0D" w14:textId="77777777" w:rsidR="003E773D" w:rsidRDefault="003E773D" w:rsidP="003E773D">
      <w:pPr>
        <w:pStyle w:val="PL"/>
        <w:rPr>
          <w:ins w:id="79" w:author="Jose Antonio Ordoñez Lucena"/>
        </w:rPr>
      </w:pPr>
      <w:ins w:id="80" w:author="Jose Antonio Ordoñez Lucena">
        <w:r>
          <w:t xml:space="preserve">        key idx;</w:t>
        </w:r>
      </w:ins>
    </w:p>
    <w:p w14:paraId="480E0694" w14:textId="77777777" w:rsidR="003E773D" w:rsidRDefault="003E773D" w:rsidP="003E773D">
      <w:pPr>
        <w:pStyle w:val="PL"/>
        <w:rPr>
          <w:ins w:id="81" w:author="Jose Antonio Ordoñez Lucena"/>
        </w:rPr>
      </w:pPr>
      <w:ins w:id="82" w:author="Jose Antonio Ordoñez Lucena">
        <w:r>
          <w:t xml:space="preserve">        min-elements 1;</w:t>
        </w:r>
      </w:ins>
    </w:p>
    <w:p w14:paraId="5D1F3D05" w14:textId="77777777" w:rsidR="003E773D" w:rsidRDefault="003E773D" w:rsidP="003E773D">
      <w:pPr>
        <w:pStyle w:val="PL"/>
        <w:rPr>
          <w:ins w:id="83" w:author="Jose Antonio Ordoñez Lucena"/>
        </w:rPr>
      </w:pPr>
      <w:ins w:id="84" w:author="Jose Antonio Ordoñez Lucena">
        <w:r>
          <w:t xml:space="preserve">        max-elements 8;</w:t>
        </w:r>
      </w:ins>
    </w:p>
    <w:p w14:paraId="1274E02E" w14:textId="77777777" w:rsidR="003E773D" w:rsidRDefault="003E773D" w:rsidP="003E773D">
      <w:pPr>
        <w:pStyle w:val="PL"/>
        <w:rPr>
          <w:ins w:id="85" w:author="Jose Antonio Ordoñez Lucena"/>
        </w:rPr>
      </w:pPr>
      <w:ins w:id="86" w:author="Jose Antonio Ordoñez Lucena">
        <w:r>
          <w:t xml:space="preserve">        leaf idx { type string; }</w:t>
        </w:r>
      </w:ins>
    </w:p>
    <w:p w14:paraId="28C905C0" w14:textId="77777777" w:rsidR="003E773D" w:rsidRDefault="003E773D" w:rsidP="003E773D">
      <w:pPr>
        <w:pStyle w:val="PL"/>
        <w:rPr>
          <w:ins w:id="87" w:author="Jose Antonio Ordoñez Lucena"/>
        </w:rPr>
      </w:pPr>
      <w:ins w:id="88" w:author="Jose Antonio Ordoñez Lucena">
        <w:r>
          <w:t xml:space="preserve">        uses types3gpp:TaiGrp;</w:t>
        </w:r>
      </w:ins>
    </w:p>
    <w:p w14:paraId="42EE63B4" w14:textId="77777777" w:rsidR="003E773D" w:rsidRDefault="003E773D" w:rsidP="003E773D">
      <w:pPr>
        <w:pStyle w:val="PL"/>
        <w:rPr>
          <w:ins w:id="89" w:author="Jose Antonio Ordoñez Lucena"/>
        </w:rPr>
      </w:pPr>
      <w:ins w:id="90" w:author="Jose Antonio Ordoñez Lucena">
        <w:r>
          <w:t xml:space="preserve">      }</w:t>
        </w:r>
      </w:ins>
    </w:p>
    <w:p w14:paraId="4E73B8C5" w14:textId="77777777" w:rsidR="003E773D" w:rsidRDefault="003E773D" w:rsidP="003E773D">
      <w:pPr>
        <w:pStyle w:val="PL"/>
        <w:rPr>
          <w:ins w:id="91" w:author="Jose Antonio Ordoñez Lucena"/>
        </w:rPr>
      </w:pPr>
      <w:ins w:id="92" w:author="Jose Antonio Ordoñez Lucena">
        <w:r>
          <w:t xml:space="preserve">    }</w:t>
        </w:r>
      </w:ins>
    </w:p>
    <w:p w14:paraId="4884493D" w14:textId="77777777" w:rsidR="003E773D" w:rsidRDefault="003E773D" w:rsidP="003E773D">
      <w:pPr>
        <w:pStyle w:val="PL"/>
        <w:rPr>
          <w:ins w:id="93" w:author="Jose Antonio Ordoñez Lucena"/>
        </w:rPr>
      </w:pPr>
      <w:ins w:id="94" w:author="Jose Antonio Ordoñez Lucena">
        <w:r>
          <w:t xml:space="preserve">  }</w:t>
        </w:r>
      </w:ins>
    </w:p>
    <w:p w14:paraId="15FA83AD" w14:textId="77777777" w:rsidR="003E773D" w:rsidRDefault="003E773D" w:rsidP="003E773D">
      <w:pPr>
        <w:pStyle w:val="PL"/>
        <w:rPr>
          <w:ins w:id="95" w:author="Jose Antonio Ordoñez Lucena"/>
        </w:rPr>
      </w:pPr>
    </w:p>
    <w:p w14:paraId="469A4782" w14:textId="77777777" w:rsidR="003E773D" w:rsidRDefault="003E773D" w:rsidP="003E773D">
      <w:pPr>
        <w:pStyle w:val="PL"/>
        <w:rPr>
          <w:ins w:id="96" w:author="Jose Antonio Ordoñez Lucena"/>
        </w:rPr>
      </w:pPr>
    </w:p>
    <w:p w14:paraId="27B620E4" w14:textId="77777777" w:rsidR="003E773D" w:rsidRDefault="003E773D" w:rsidP="003E773D">
      <w:pPr>
        <w:pStyle w:val="PL"/>
      </w:pPr>
      <w:r>
        <w:t xml:space="preserve">  grouping TraceJobGrp {</w:t>
      </w:r>
    </w:p>
    <w:p w14:paraId="11189C6E" w14:textId="77777777" w:rsidR="003E773D" w:rsidRDefault="003E773D" w:rsidP="003E773D">
      <w:pPr>
        <w:pStyle w:val="PL"/>
      </w:pPr>
      <w:r>
        <w:t xml:space="preserve">    leaf jobType {</w:t>
      </w:r>
    </w:p>
    <w:p w14:paraId="7835D404" w14:textId="77777777" w:rsidR="003E773D" w:rsidRDefault="003E773D" w:rsidP="003E773D">
      <w:pPr>
        <w:pStyle w:val="PL"/>
      </w:pPr>
      <w:r>
        <w:t xml:space="preserve">      type enumeration {</w:t>
      </w:r>
    </w:p>
    <w:p w14:paraId="4413962A" w14:textId="77777777" w:rsidR="003E773D" w:rsidRDefault="003E773D" w:rsidP="003E773D">
      <w:pPr>
        <w:pStyle w:val="PL"/>
      </w:pPr>
      <w:r>
        <w:t xml:space="preserve">        enum IMMEDIATE_MDT_ONLY;</w:t>
      </w:r>
    </w:p>
    <w:p w14:paraId="3E7494B6" w14:textId="77777777" w:rsidR="003E773D" w:rsidRDefault="003E773D" w:rsidP="003E773D">
      <w:pPr>
        <w:pStyle w:val="PL"/>
      </w:pPr>
      <w:r>
        <w:t xml:space="preserve">        enum LOGGED_MDT_ONLY;</w:t>
      </w:r>
    </w:p>
    <w:p w14:paraId="1979E096" w14:textId="77777777" w:rsidR="003E773D" w:rsidRDefault="003E773D" w:rsidP="003E773D">
      <w:pPr>
        <w:pStyle w:val="PL"/>
      </w:pPr>
      <w:r>
        <w:t xml:space="preserve">        enum TRACE_ONLY;</w:t>
      </w:r>
    </w:p>
    <w:p w14:paraId="73A9A57E" w14:textId="77777777" w:rsidR="003E773D" w:rsidRDefault="003E773D" w:rsidP="003E773D">
      <w:pPr>
        <w:pStyle w:val="PL"/>
      </w:pPr>
      <w:r>
        <w:t xml:space="preserve">        enum IMMEDIATE_MDT_AND_TRACE;</w:t>
      </w:r>
    </w:p>
    <w:p w14:paraId="4E3ECC28" w14:textId="77777777" w:rsidR="003E773D" w:rsidRDefault="003E773D" w:rsidP="003E773D">
      <w:pPr>
        <w:pStyle w:val="PL"/>
      </w:pPr>
      <w:r>
        <w:t xml:space="preserve">        enum RLF_REPORT_ONLY;</w:t>
      </w:r>
    </w:p>
    <w:p w14:paraId="5A2AFE42" w14:textId="77777777" w:rsidR="003E773D" w:rsidRDefault="003E773D" w:rsidP="003E773D">
      <w:pPr>
        <w:pStyle w:val="PL"/>
      </w:pPr>
      <w:r>
        <w:t xml:space="preserve">        enum RCEF_REPORT_ONLY;</w:t>
      </w:r>
    </w:p>
    <w:p w14:paraId="3E69211D" w14:textId="77777777" w:rsidR="003E773D" w:rsidRDefault="003E773D" w:rsidP="003E773D">
      <w:pPr>
        <w:pStyle w:val="PL"/>
      </w:pPr>
      <w:r>
        <w:t xml:space="preserve">        enum LOGGED_MBSFN_MDT;</w:t>
      </w:r>
    </w:p>
    <w:p w14:paraId="62282808" w14:textId="77777777" w:rsidR="003E773D" w:rsidRDefault="003E773D" w:rsidP="003E773D">
      <w:pPr>
        <w:pStyle w:val="PL"/>
      </w:pPr>
      <w:r>
        <w:t xml:space="preserve">      }</w:t>
      </w:r>
    </w:p>
    <w:p w14:paraId="39949439" w14:textId="77777777" w:rsidR="003E773D" w:rsidRDefault="003E773D" w:rsidP="003E773D">
      <w:pPr>
        <w:pStyle w:val="PL"/>
      </w:pPr>
      <w:r>
        <w:t xml:space="preserve">      default TRACE_ONLY;</w:t>
      </w:r>
    </w:p>
    <w:p w14:paraId="140715F8" w14:textId="77777777" w:rsidR="003E773D" w:rsidRDefault="003E773D" w:rsidP="003E773D">
      <w:pPr>
        <w:pStyle w:val="PL"/>
      </w:pPr>
      <w:r>
        <w:t xml:space="preserve">      description "Specifies the MDT mode and it specifies also whether the</w:t>
      </w:r>
    </w:p>
    <w:p w14:paraId="6EE2749A" w14:textId="77777777" w:rsidR="003E773D" w:rsidRDefault="003E773D" w:rsidP="003E773D">
      <w:pPr>
        <w:pStyle w:val="PL"/>
      </w:pPr>
      <w:r>
        <w:t xml:space="preserve">        TraceJob represents only MDT, Logged MBSFN MDT, Trace or a combined</w:t>
      </w:r>
    </w:p>
    <w:p w14:paraId="00A029EA" w14:textId="77777777" w:rsidR="003E773D" w:rsidRDefault="003E773D" w:rsidP="003E773D">
      <w:pPr>
        <w:pStyle w:val="PL"/>
      </w:pPr>
      <w:r>
        <w:t xml:space="preserve">        Trace and MDT job. The attribute is applicable for Trace, MDT, RCEF and</w:t>
      </w:r>
    </w:p>
    <w:p w14:paraId="1B74B420" w14:textId="77777777" w:rsidR="003E773D" w:rsidRDefault="003E773D" w:rsidP="003E773D">
      <w:pPr>
        <w:pStyle w:val="PL"/>
      </w:pPr>
      <w:r>
        <w:t xml:space="preserve">        RLF reporting.";</w:t>
      </w:r>
    </w:p>
    <w:p w14:paraId="672EF95B" w14:textId="77777777" w:rsidR="003E773D" w:rsidRDefault="003E773D" w:rsidP="003E773D">
      <w:pPr>
        <w:pStyle w:val="PL"/>
      </w:pPr>
      <w:r>
        <w:t xml:space="preserve">      reference "Clause 5.9a of 3GPP TS 32.422 for additional details on the</w:t>
      </w:r>
    </w:p>
    <w:p w14:paraId="1020F336" w14:textId="77777777" w:rsidR="003E773D" w:rsidRDefault="003E773D" w:rsidP="003E773D">
      <w:pPr>
        <w:pStyle w:val="PL"/>
      </w:pPr>
      <w:r>
        <w:t xml:space="preserve">        allowed values.";</w:t>
      </w:r>
    </w:p>
    <w:p w14:paraId="5B1F2400" w14:textId="77777777" w:rsidR="003E773D" w:rsidRDefault="003E773D" w:rsidP="003E773D">
      <w:pPr>
        <w:pStyle w:val="PL"/>
      </w:pPr>
      <w:r>
        <w:t xml:space="preserve">    }</w:t>
      </w:r>
    </w:p>
    <w:p w14:paraId="54B4F57B" w14:textId="77777777" w:rsidR="003E773D" w:rsidRDefault="003E773D" w:rsidP="003E773D">
      <w:pPr>
        <w:pStyle w:val="PL"/>
      </w:pPr>
    </w:p>
    <w:p w14:paraId="3D3A5596" w14:textId="77777777" w:rsidR="003E773D" w:rsidRDefault="003E773D" w:rsidP="003E773D">
      <w:pPr>
        <w:pStyle w:val="PL"/>
      </w:pPr>
      <w:r>
        <w:t xml:space="preserve">    list listOfInterfaces {</w:t>
      </w:r>
    </w:p>
    <w:p w14:paraId="01F23689" w14:textId="77777777" w:rsidR="003E773D" w:rsidRDefault="003E773D" w:rsidP="003E773D">
      <w:pPr>
        <w:pStyle w:val="PL"/>
      </w:pPr>
      <w:r>
        <w:t xml:space="preserve">      key idx;</w:t>
      </w:r>
    </w:p>
    <w:p w14:paraId="4422CD7B" w14:textId="77777777" w:rsidR="003E773D" w:rsidRDefault="003E773D" w:rsidP="003E773D">
      <w:pPr>
        <w:pStyle w:val="PL"/>
      </w:pPr>
      <w:r>
        <w:t xml:space="preserve">      must 'count(MSCServerInterfaces)+count(MGWInterfaces)+count(RNCInterfaces)'</w:t>
      </w:r>
    </w:p>
    <w:p w14:paraId="0631CBDE" w14:textId="77777777" w:rsidR="003E773D" w:rsidRDefault="003E773D" w:rsidP="003E773D">
      <w:pPr>
        <w:pStyle w:val="PL"/>
      </w:pPr>
      <w:r>
        <w:t xml:space="preserve">        +'+count(SGSNInterfaces)+count(GGSNInterfaces)+count(S-CSCFInterfaces)'</w:t>
      </w:r>
    </w:p>
    <w:p w14:paraId="3F66C882" w14:textId="77777777" w:rsidR="003E773D" w:rsidRDefault="003E773D" w:rsidP="003E773D">
      <w:pPr>
        <w:pStyle w:val="PL"/>
      </w:pPr>
      <w:r>
        <w:t xml:space="preserve">        +'+count(P-CSCFInterfaces)+count(I-CSCFInterfaces)+count(MRFCInterfaces)'</w:t>
      </w:r>
    </w:p>
    <w:p w14:paraId="6526FA4B" w14:textId="77777777" w:rsidR="003E773D" w:rsidRDefault="003E773D" w:rsidP="003E773D">
      <w:pPr>
        <w:pStyle w:val="PL"/>
      </w:pPr>
      <w:r>
        <w:t xml:space="preserve">        +'+count(MGCFInterfaces)+count(IBCFInterfaces)+count(E-CSCFInterfaces)'</w:t>
      </w:r>
    </w:p>
    <w:p w14:paraId="235CEBA2" w14:textId="77777777" w:rsidR="003E773D" w:rsidRDefault="003E773D" w:rsidP="003E773D">
      <w:pPr>
        <w:pStyle w:val="PL"/>
      </w:pPr>
      <w:r>
        <w:t xml:space="preserve">        +'+count(BGCFInterfaces)+count(ASInterfaces)+count(HSSInterfaces)'</w:t>
      </w:r>
    </w:p>
    <w:p w14:paraId="3EC87E44" w14:textId="77777777" w:rsidR="003E773D" w:rsidRDefault="003E773D" w:rsidP="003E773D">
      <w:pPr>
        <w:pStyle w:val="PL"/>
      </w:pPr>
      <w:r>
        <w:t xml:space="preserve">        +'+count(EIRInterfaces)+count(BM-SCInterfaces)+count(MMEInterfaces)'</w:t>
      </w:r>
    </w:p>
    <w:p w14:paraId="2CA0DD6E" w14:textId="77777777" w:rsidR="003E773D" w:rsidRDefault="003E773D" w:rsidP="003E773D">
      <w:pPr>
        <w:pStyle w:val="PL"/>
      </w:pPr>
      <w:r>
        <w:t xml:space="preserve">        +'+count(SGWInterfaces)+count(PDN_GWInterfaces)+count(eNBInterfaces)'</w:t>
      </w:r>
    </w:p>
    <w:p w14:paraId="325B9FED" w14:textId="77777777" w:rsidR="003E773D" w:rsidRDefault="003E773D" w:rsidP="003E773D">
      <w:pPr>
        <w:pStyle w:val="PL"/>
      </w:pPr>
      <w:r>
        <w:t xml:space="preserve">        +'+count(en-gNBInterfaces)+count(AMFInterfaces)+count(AUSFInterfaces)'</w:t>
      </w:r>
    </w:p>
    <w:p w14:paraId="00130E35" w14:textId="77777777" w:rsidR="003E773D" w:rsidRDefault="003E773D" w:rsidP="003E773D">
      <w:pPr>
        <w:pStyle w:val="PL"/>
      </w:pPr>
      <w:r>
        <w:t xml:space="preserve">        +'+count(NEFInterfaces)+count(NRFInterfaces)+count(NSSFInterfaces)'</w:t>
      </w:r>
    </w:p>
    <w:p w14:paraId="7614C930" w14:textId="77777777" w:rsidR="003E773D" w:rsidRDefault="003E773D" w:rsidP="003E773D">
      <w:pPr>
        <w:pStyle w:val="PL"/>
      </w:pPr>
      <w:r>
        <w:t xml:space="preserve">        +'+count(PCFInterfaces)+count(SMFInterfaces)+count(SMSFInterfaces)'</w:t>
      </w:r>
    </w:p>
    <w:p w14:paraId="167730A6" w14:textId="77777777" w:rsidR="003E773D" w:rsidRDefault="003E773D" w:rsidP="003E773D">
      <w:pPr>
        <w:pStyle w:val="PL"/>
      </w:pPr>
      <w:r>
        <w:t xml:space="preserve">        +'+count(UDMInterfaces)+count(UPFInterfaces)+count(ng-eNBInterfaces)'</w:t>
      </w:r>
    </w:p>
    <w:p w14:paraId="75921B4E" w14:textId="77777777" w:rsidR="003E773D" w:rsidRDefault="003E773D" w:rsidP="003E773D">
      <w:pPr>
        <w:pStyle w:val="PL"/>
      </w:pPr>
      <w:r>
        <w:t xml:space="preserve">        +'+count(gNB-CU-CPInterfaces)+count(gNB-CU-UPInterfaces)'</w:t>
      </w:r>
    </w:p>
    <w:p w14:paraId="012E78B9" w14:textId="77777777" w:rsidR="003E773D" w:rsidRDefault="003E773D" w:rsidP="003E773D">
      <w:pPr>
        <w:pStyle w:val="PL"/>
      </w:pPr>
      <w:r>
        <w:lastRenderedPageBreak/>
        <w:t xml:space="preserve">        +'+count(gNB-DUInterfaces)';</w:t>
      </w:r>
    </w:p>
    <w:p w14:paraId="6EDA0E92" w14:textId="77777777" w:rsidR="003E773D" w:rsidRDefault="003E773D" w:rsidP="003E773D">
      <w:pPr>
        <w:pStyle w:val="PL"/>
      </w:pPr>
    </w:p>
    <w:p w14:paraId="3E6DEE2D" w14:textId="77777777" w:rsidR="003E773D" w:rsidRDefault="003E773D" w:rsidP="003E773D">
      <w:pPr>
        <w:pStyle w:val="PL"/>
      </w:pPr>
      <w:r>
        <w:t xml:space="preserve">      description "Specifies the interfaces that need to be traced in the given</w:t>
      </w:r>
    </w:p>
    <w:p w14:paraId="1A571263" w14:textId="77777777" w:rsidR="003E773D" w:rsidRDefault="003E773D" w:rsidP="003E773D">
      <w:pPr>
        <w:pStyle w:val="PL"/>
      </w:pPr>
      <w:r>
        <w:t xml:space="preserve">        ManagedEntityFunction.The attribute is applicable only for Trace. In</w:t>
      </w:r>
    </w:p>
    <w:p w14:paraId="196911DF" w14:textId="77777777" w:rsidR="003E773D" w:rsidRDefault="003E773D" w:rsidP="003E773D">
      <w:pPr>
        <w:pStyle w:val="PL"/>
      </w:pPr>
      <w:r>
        <w:t xml:space="preserve">        case this attribute is not used, it carries a null semantic.";</w:t>
      </w:r>
    </w:p>
    <w:p w14:paraId="6EDF4A70" w14:textId="77777777" w:rsidR="003E773D" w:rsidRDefault="003E773D" w:rsidP="003E773D">
      <w:pPr>
        <w:pStyle w:val="PL"/>
      </w:pPr>
      <w:r>
        <w:t xml:space="preserve">      reference "Clause 5.5 of 3GPP TS 32.422 for additional details on the</w:t>
      </w:r>
    </w:p>
    <w:p w14:paraId="07378DE5" w14:textId="77777777" w:rsidR="003E773D" w:rsidRDefault="003E773D" w:rsidP="003E773D">
      <w:pPr>
        <w:pStyle w:val="PL"/>
      </w:pPr>
      <w:r>
        <w:t xml:space="preserve">        allowed values.";</w:t>
      </w:r>
    </w:p>
    <w:p w14:paraId="794B508C" w14:textId="77777777" w:rsidR="003E773D" w:rsidRDefault="003E773D" w:rsidP="003E773D">
      <w:pPr>
        <w:pStyle w:val="PL"/>
      </w:pPr>
    </w:p>
    <w:p w14:paraId="595DFA34" w14:textId="77777777" w:rsidR="003E773D" w:rsidRDefault="003E773D" w:rsidP="003E773D">
      <w:pPr>
        <w:pStyle w:val="PL"/>
      </w:pPr>
      <w:r>
        <w:t xml:space="preserve">      leaf idx { type uint32 ; }</w:t>
      </w:r>
    </w:p>
    <w:p w14:paraId="055473BD" w14:textId="77777777" w:rsidR="003E773D" w:rsidRDefault="003E773D" w:rsidP="003E773D">
      <w:pPr>
        <w:pStyle w:val="PL"/>
      </w:pPr>
    </w:p>
    <w:p w14:paraId="13E8BAC8" w14:textId="77777777" w:rsidR="003E773D" w:rsidRDefault="003E773D" w:rsidP="003E773D">
      <w:pPr>
        <w:pStyle w:val="PL"/>
      </w:pPr>
      <w:r>
        <w:t xml:space="preserve">      leaf-list MSCServerInterfaces {</w:t>
      </w:r>
    </w:p>
    <w:p w14:paraId="62524912" w14:textId="77777777" w:rsidR="003E773D" w:rsidRDefault="003E773D" w:rsidP="003E773D">
      <w:pPr>
        <w:pStyle w:val="PL"/>
      </w:pPr>
      <w:r>
        <w:t xml:space="preserve">        type enumeration {</w:t>
      </w:r>
    </w:p>
    <w:p w14:paraId="09CA1D25" w14:textId="77777777" w:rsidR="003E773D" w:rsidRDefault="003E773D" w:rsidP="003E773D">
      <w:pPr>
        <w:pStyle w:val="PL"/>
      </w:pPr>
      <w:r>
        <w:t xml:space="preserve">          enum A ;</w:t>
      </w:r>
    </w:p>
    <w:p w14:paraId="29CCD39C" w14:textId="77777777" w:rsidR="003E773D" w:rsidRDefault="003E773D" w:rsidP="003E773D">
      <w:pPr>
        <w:pStyle w:val="PL"/>
      </w:pPr>
      <w:r>
        <w:t xml:space="preserve">          enum Iu-CS ;</w:t>
      </w:r>
    </w:p>
    <w:p w14:paraId="31DEBFDF" w14:textId="77777777" w:rsidR="003E773D" w:rsidRDefault="003E773D" w:rsidP="003E773D">
      <w:pPr>
        <w:pStyle w:val="PL"/>
      </w:pPr>
      <w:r>
        <w:t xml:space="preserve">          enum Mc ;</w:t>
      </w:r>
    </w:p>
    <w:p w14:paraId="49738A54" w14:textId="77777777" w:rsidR="003E773D" w:rsidRDefault="003E773D" w:rsidP="003E773D">
      <w:pPr>
        <w:pStyle w:val="PL"/>
      </w:pPr>
      <w:r>
        <w:t xml:space="preserve">          enum MAP-G ;</w:t>
      </w:r>
    </w:p>
    <w:p w14:paraId="708E9AD2" w14:textId="77777777" w:rsidR="003E773D" w:rsidRDefault="003E773D" w:rsidP="003E773D">
      <w:pPr>
        <w:pStyle w:val="PL"/>
      </w:pPr>
      <w:r>
        <w:t xml:space="preserve">          enum MAP-B ;</w:t>
      </w:r>
    </w:p>
    <w:p w14:paraId="29D6501E" w14:textId="77777777" w:rsidR="003E773D" w:rsidRDefault="003E773D" w:rsidP="003E773D">
      <w:pPr>
        <w:pStyle w:val="PL"/>
      </w:pPr>
      <w:r>
        <w:t xml:space="preserve">          enum MAP-E ;</w:t>
      </w:r>
    </w:p>
    <w:p w14:paraId="1DCC630C" w14:textId="77777777" w:rsidR="003E773D" w:rsidRDefault="003E773D" w:rsidP="003E773D">
      <w:pPr>
        <w:pStyle w:val="PL"/>
      </w:pPr>
      <w:r>
        <w:t xml:space="preserve">          enum MAP-F ;</w:t>
      </w:r>
    </w:p>
    <w:p w14:paraId="45007629" w14:textId="77777777" w:rsidR="003E773D" w:rsidRDefault="003E773D" w:rsidP="003E773D">
      <w:pPr>
        <w:pStyle w:val="PL"/>
      </w:pPr>
      <w:r>
        <w:t xml:space="preserve">          enum MAP-D ;</w:t>
      </w:r>
    </w:p>
    <w:p w14:paraId="3DC1E294" w14:textId="77777777" w:rsidR="003E773D" w:rsidRDefault="003E773D" w:rsidP="003E773D">
      <w:pPr>
        <w:pStyle w:val="PL"/>
      </w:pPr>
      <w:r>
        <w:t xml:space="preserve">          enum MAP-C ;</w:t>
      </w:r>
    </w:p>
    <w:p w14:paraId="521E1FE1" w14:textId="77777777" w:rsidR="003E773D" w:rsidRDefault="003E773D" w:rsidP="003E773D">
      <w:pPr>
        <w:pStyle w:val="PL"/>
      </w:pPr>
      <w:r>
        <w:t xml:space="preserve">          enum CAP ;</w:t>
      </w:r>
    </w:p>
    <w:p w14:paraId="68B9EBF4" w14:textId="77777777" w:rsidR="003E773D" w:rsidRDefault="003E773D" w:rsidP="003E773D">
      <w:pPr>
        <w:pStyle w:val="PL"/>
      </w:pPr>
      <w:r>
        <w:t xml:space="preserve">        }</w:t>
      </w:r>
    </w:p>
    <w:p w14:paraId="3F9DDB17" w14:textId="77777777" w:rsidR="003E773D" w:rsidRDefault="003E773D" w:rsidP="003E773D">
      <w:pPr>
        <w:pStyle w:val="PL"/>
      </w:pPr>
      <w:r>
        <w:t xml:space="preserve">      }</w:t>
      </w:r>
    </w:p>
    <w:p w14:paraId="25EAC6F7" w14:textId="77777777" w:rsidR="003E773D" w:rsidRDefault="003E773D" w:rsidP="003E773D">
      <w:pPr>
        <w:pStyle w:val="PL"/>
      </w:pPr>
      <w:r>
        <w:t xml:space="preserve">      leaf-list MGWInterfaces {</w:t>
      </w:r>
    </w:p>
    <w:p w14:paraId="3ADFC1C1" w14:textId="77777777" w:rsidR="003E773D" w:rsidRDefault="003E773D" w:rsidP="003E773D">
      <w:pPr>
        <w:pStyle w:val="PL"/>
      </w:pPr>
      <w:r>
        <w:t xml:space="preserve">        type enumeration {</w:t>
      </w:r>
    </w:p>
    <w:p w14:paraId="3518E2A7" w14:textId="77777777" w:rsidR="003E773D" w:rsidRDefault="003E773D" w:rsidP="003E773D">
      <w:pPr>
        <w:pStyle w:val="PL"/>
      </w:pPr>
      <w:r>
        <w:t xml:space="preserve">          enum Mc ;</w:t>
      </w:r>
    </w:p>
    <w:p w14:paraId="16BBFCD5" w14:textId="77777777" w:rsidR="003E773D" w:rsidRDefault="003E773D" w:rsidP="003E773D">
      <w:pPr>
        <w:pStyle w:val="PL"/>
      </w:pPr>
      <w:r>
        <w:t xml:space="preserve">          enum Nb-UP ;</w:t>
      </w:r>
    </w:p>
    <w:p w14:paraId="44DF3AE4" w14:textId="77777777" w:rsidR="003E773D" w:rsidRDefault="003E773D" w:rsidP="003E773D">
      <w:pPr>
        <w:pStyle w:val="PL"/>
      </w:pPr>
      <w:r>
        <w:t xml:space="preserve">          enum Iu-UP ;</w:t>
      </w:r>
    </w:p>
    <w:p w14:paraId="42E3098E" w14:textId="77777777" w:rsidR="003E773D" w:rsidRDefault="003E773D" w:rsidP="003E773D">
      <w:pPr>
        <w:pStyle w:val="PL"/>
      </w:pPr>
      <w:r>
        <w:t xml:space="preserve">        }</w:t>
      </w:r>
    </w:p>
    <w:p w14:paraId="1AF2666D" w14:textId="77777777" w:rsidR="003E773D" w:rsidRDefault="003E773D" w:rsidP="003E773D">
      <w:pPr>
        <w:pStyle w:val="PL"/>
      </w:pPr>
      <w:r>
        <w:t xml:space="preserve">      }</w:t>
      </w:r>
    </w:p>
    <w:p w14:paraId="60503545" w14:textId="77777777" w:rsidR="003E773D" w:rsidRDefault="003E773D" w:rsidP="003E773D">
      <w:pPr>
        <w:pStyle w:val="PL"/>
      </w:pPr>
      <w:r>
        <w:t xml:space="preserve">      leaf-list RNCInterfaces {</w:t>
      </w:r>
    </w:p>
    <w:p w14:paraId="00187176" w14:textId="77777777" w:rsidR="003E773D" w:rsidRDefault="003E773D" w:rsidP="003E773D">
      <w:pPr>
        <w:pStyle w:val="PL"/>
      </w:pPr>
      <w:r>
        <w:t xml:space="preserve">        type enumeration {</w:t>
      </w:r>
    </w:p>
    <w:p w14:paraId="44C563BB" w14:textId="77777777" w:rsidR="003E773D" w:rsidRDefault="003E773D" w:rsidP="003E773D">
      <w:pPr>
        <w:pStyle w:val="PL"/>
      </w:pPr>
      <w:r>
        <w:t xml:space="preserve">          enum Iu-CS ;</w:t>
      </w:r>
    </w:p>
    <w:p w14:paraId="638FC8B0" w14:textId="77777777" w:rsidR="003E773D" w:rsidRDefault="003E773D" w:rsidP="003E773D">
      <w:pPr>
        <w:pStyle w:val="PL"/>
      </w:pPr>
      <w:r>
        <w:t xml:space="preserve">          enum Iu-PS ;</w:t>
      </w:r>
    </w:p>
    <w:p w14:paraId="1E12E18E" w14:textId="77777777" w:rsidR="003E773D" w:rsidRDefault="003E773D" w:rsidP="003E773D">
      <w:pPr>
        <w:pStyle w:val="PL"/>
      </w:pPr>
      <w:r>
        <w:t xml:space="preserve">          enum Iur ;</w:t>
      </w:r>
    </w:p>
    <w:p w14:paraId="5563C15A" w14:textId="77777777" w:rsidR="003E773D" w:rsidRDefault="003E773D" w:rsidP="003E773D">
      <w:pPr>
        <w:pStyle w:val="PL"/>
      </w:pPr>
      <w:r>
        <w:t xml:space="preserve">          enum Iub ;</w:t>
      </w:r>
    </w:p>
    <w:p w14:paraId="6EFD7F72" w14:textId="77777777" w:rsidR="003E773D" w:rsidRDefault="003E773D" w:rsidP="003E773D">
      <w:pPr>
        <w:pStyle w:val="PL"/>
      </w:pPr>
      <w:r>
        <w:t xml:space="preserve">          enum Uu ;</w:t>
      </w:r>
    </w:p>
    <w:p w14:paraId="0E0F2BE2" w14:textId="77777777" w:rsidR="003E773D" w:rsidRDefault="003E773D" w:rsidP="003E773D">
      <w:pPr>
        <w:pStyle w:val="PL"/>
      </w:pPr>
      <w:r>
        <w:t xml:space="preserve">        }</w:t>
      </w:r>
    </w:p>
    <w:p w14:paraId="77132D21" w14:textId="77777777" w:rsidR="003E773D" w:rsidRDefault="003E773D" w:rsidP="003E773D">
      <w:pPr>
        <w:pStyle w:val="PL"/>
      </w:pPr>
      <w:r>
        <w:t xml:space="preserve">      }</w:t>
      </w:r>
    </w:p>
    <w:p w14:paraId="35B73563" w14:textId="77777777" w:rsidR="003E773D" w:rsidRDefault="003E773D" w:rsidP="003E773D">
      <w:pPr>
        <w:pStyle w:val="PL"/>
      </w:pPr>
      <w:r>
        <w:t xml:space="preserve">      leaf-list SGSNInterfaces {</w:t>
      </w:r>
    </w:p>
    <w:p w14:paraId="5087EE1B" w14:textId="77777777" w:rsidR="003E773D" w:rsidRDefault="003E773D" w:rsidP="003E773D">
      <w:pPr>
        <w:pStyle w:val="PL"/>
      </w:pPr>
      <w:r>
        <w:t xml:space="preserve">        type enumeration {</w:t>
      </w:r>
    </w:p>
    <w:p w14:paraId="09C6652B" w14:textId="77777777" w:rsidR="003E773D" w:rsidRDefault="003E773D" w:rsidP="003E773D">
      <w:pPr>
        <w:pStyle w:val="PL"/>
      </w:pPr>
      <w:r>
        <w:t xml:space="preserve">          enum Gb ;</w:t>
      </w:r>
    </w:p>
    <w:p w14:paraId="1B23D08E" w14:textId="77777777" w:rsidR="003E773D" w:rsidRDefault="003E773D" w:rsidP="003E773D">
      <w:pPr>
        <w:pStyle w:val="PL"/>
      </w:pPr>
      <w:r>
        <w:t xml:space="preserve">          enum Iu-PS ;</w:t>
      </w:r>
    </w:p>
    <w:p w14:paraId="48049853" w14:textId="77777777" w:rsidR="003E773D" w:rsidRDefault="003E773D" w:rsidP="003E773D">
      <w:pPr>
        <w:pStyle w:val="PL"/>
      </w:pPr>
      <w:r>
        <w:t xml:space="preserve">          enum Gn ;</w:t>
      </w:r>
    </w:p>
    <w:p w14:paraId="73547F97" w14:textId="77777777" w:rsidR="003E773D" w:rsidRDefault="003E773D" w:rsidP="003E773D">
      <w:pPr>
        <w:pStyle w:val="PL"/>
      </w:pPr>
      <w:r>
        <w:t xml:space="preserve">          enum MAP-Gr ;</w:t>
      </w:r>
    </w:p>
    <w:p w14:paraId="0BAFC316" w14:textId="77777777" w:rsidR="003E773D" w:rsidRDefault="003E773D" w:rsidP="003E773D">
      <w:pPr>
        <w:pStyle w:val="PL"/>
      </w:pPr>
      <w:r>
        <w:t xml:space="preserve">          enum MAP-Gd ;</w:t>
      </w:r>
    </w:p>
    <w:p w14:paraId="70DBE6F3" w14:textId="77777777" w:rsidR="003E773D" w:rsidRDefault="003E773D" w:rsidP="003E773D">
      <w:pPr>
        <w:pStyle w:val="PL"/>
      </w:pPr>
      <w:r>
        <w:t xml:space="preserve">          enum MAP-Gf ;</w:t>
      </w:r>
    </w:p>
    <w:p w14:paraId="3F37EED0" w14:textId="77777777" w:rsidR="003E773D" w:rsidRDefault="003E773D" w:rsidP="003E773D">
      <w:pPr>
        <w:pStyle w:val="PL"/>
      </w:pPr>
      <w:r>
        <w:t xml:space="preserve">          enum Ge ;</w:t>
      </w:r>
    </w:p>
    <w:p w14:paraId="5FD18930" w14:textId="77777777" w:rsidR="003E773D" w:rsidRDefault="003E773D" w:rsidP="003E773D">
      <w:pPr>
        <w:pStyle w:val="PL"/>
      </w:pPr>
      <w:r>
        <w:t xml:space="preserve">          enum Gs ;</w:t>
      </w:r>
    </w:p>
    <w:p w14:paraId="0488D84C" w14:textId="77777777" w:rsidR="003E773D" w:rsidRDefault="003E773D" w:rsidP="003E773D">
      <w:pPr>
        <w:pStyle w:val="PL"/>
      </w:pPr>
      <w:r>
        <w:t xml:space="preserve">          enum S6d ;</w:t>
      </w:r>
    </w:p>
    <w:p w14:paraId="10DE97A1" w14:textId="77777777" w:rsidR="003E773D" w:rsidRDefault="003E773D" w:rsidP="003E773D">
      <w:pPr>
        <w:pStyle w:val="PL"/>
      </w:pPr>
      <w:r>
        <w:t xml:space="preserve">          enum S4 ;</w:t>
      </w:r>
    </w:p>
    <w:p w14:paraId="466BC1EC" w14:textId="77777777" w:rsidR="003E773D" w:rsidRDefault="003E773D" w:rsidP="003E773D">
      <w:pPr>
        <w:pStyle w:val="PL"/>
      </w:pPr>
      <w:r>
        <w:t xml:space="preserve">          enum S3 ;</w:t>
      </w:r>
    </w:p>
    <w:p w14:paraId="2EFB4AAF" w14:textId="77777777" w:rsidR="003E773D" w:rsidRDefault="003E773D" w:rsidP="003E773D">
      <w:pPr>
        <w:pStyle w:val="PL"/>
      </w:pPr>
      <w:r>
        <w:t xml:space="preserve">          enum S13 ;</w:t>
      </w:r>
    </w:p>
    <w:p w14:paraId="796CEE24" w14:textId="77777777" w:rsidR="003E773D" w:rsidRDefault="003E773D" w:rsidP="003E773D">
      <w:pPr>
        <w:pStyle w:val="PL"/>
      </w:pPr>
      <w:r>
        <w:t xml:space="preserve">        }</w:t>
      </w:r>
    </w:p>
    <w:p w14:paraId="62F8E1B9" w14:textId="77777777" w:rsidR="003E773D" w:rsidRDefault="003E773D" w:rsidP="003E773D">
      <w:pPr>
        <w:pStyle w:val="PL"/>
      </w:pPr>
      <w:r>
        <w:t xml:space="preserve">      }</w:t>
      </w:r>
    </w:p>
    <w:p w14:paraId="00F85FC9" w14:textId="77777777" w:rsidR="003E773D" w:rsidRDefault="003E773D" w:rsidP="003E773D">
      <w:pPr>
        <w:pStyle w:val="PL"/>
      </w:pPr>
      <w:r>
        <w:t xml:space="preserve">      leaf-list GGSNInterfaces {</w:t>
      </w:r>
    </w:p>
    <w:p w14:paraId="537F52DF" w14:textId="77777777" w:rsidR="003E773D" w:rsidRDefault="003E773D" w:rsidP="003E773D">
      <w:pPr>
        <w:pStyle w:val="PL"/>
      </w:pPr>
      <w:r>
        <w:t xml:space="preserve">        type enumeration {</w:t>
      </w:r>
    </w:p>
    <w:p w14:paraId="569B1F56" w14:textId="77777777" w:rsidR="003E773D" w:rsidRDefault="003E773D" w:rsidP="003E773D">
      <w:pPr>
        <w:pStyle w:val="PL"/>
      </w:pPr>
      <w:r>
        <w:t xml:space="preserve">          enum Gn ;</w:t>
      </w:r>
    </w:p>
    <w:p w14:paraId="180E01E2" w14:textId="77777777" w:rsidR="003E773D" w:rsidRDefault="003E773D" w:rsidP="003E773D">
      <w:pPr>
        <w:pStyle w:val="PL"/>
      </w:pPr>
      <w:r>
        <w:t xml:space="preserve">          enum Gi ;</w:t>
      </w:r>
    </w:p>
    <w:p w14:paraId="6C6AF432" w14:textId="77777777" w:rsidR="003E773D" w:rsidRDefault="003E773D" w:rsidP="003E773D">
      <w:pPr>
        <w:pStyle w:val="PL"/>
      </w:pPr>
      <w:r>
        <w:t xml:space="preserve">          enum Gmb ;</w:t>
      </w:r>
    </w:p>
    <w:p w14:paraId="5E270BBD" w14:textId="77777777" w:rsidR="003E773D" w:rsidRDefault="003E773D" w:rsidP="003E773D">
      <w:pPr>
        <w:pStyle w:val="PL"/>
      </w:pPr>
      <w:r>
        <w:t xml:space="preserve">        }</w:t>
      </w:r>
    </w:p>
    <w:p w14:paraId="1AFA28F4" w14:textId="77777777" w:rsidR="003E773D" w:rsidRDefault="003E773D" w:rsidP="003E773D">
      <w:pPr>
        <w:pStyle w:val="PL"/>
      </w:pPr>
      <w:r>
        <w:t xml:space="preserve">      }</w:t>
      </w:r>
    </w:p>
    <w:p w14:paraId="0A01E393" w14:textId="77777777" w:rsidR="003E773D" w:rsidRDefault="003E773D" w:rsidP="003E773D">
      <w:pPr>
        <w:pStyle w:val="PL"/>
      </w:pPr>
      <w:r>
        <w:t xml:space="preserve">      leaf-list S-CSCFInterfaces {</w:t>
      </w:r>
    </w:p>
    <w:p w14:paraId="05842418" w14:textId="77777777" w:rsidR="003E773D" w:rsidRDefault="003E773D" w:rsidP="003E773D">
      <w:pPr>
        <w:pStyle w:val="PL"/>
      </w:pPr>
      <w:r>
        <w:t xml:space="preserve">        type enumeration {</w:t>
      </w:r>
    </w:p>
    <w:p w14:paraId="39696E35" w14:textId="77777777" w:rsidR="003E773D" w:rsidRDefault="003E773D" w:rsidP="003E773D">
      <w:pPr>
        <w:pStyle w:val="PL"/>
      </w:pPr>
      <w:r>
        <w:t xml:space="preserve">          enum Mw ;</w:t>
      </w:r>
    </w:p>
    <w:p w14:paraId="1CB5B7A8" w14:textId="77777777" w:rsidR="003E773D" w:rsidRDefault="003E773D" w:rsidP="003E773D">
      <w:pPr>
        <w:pStyle w:val="PL"/>
      </w:pPr>
      <w:r>
        <w:t xml:space="preserve">          enum Mg ;</w:t>
      </w:r>
    </w:p>
    <w:p w14:paraId="025357B1" w14:textId="77777777" w:rsidR="003E773D" w:rsidRDefault="003E773D" w:rsidP="003E773D">
      <w:pPr>
        <w:pStyle w:val="PL"/>
      </w:pPr>
      <w:r>
        <w:t xml:space="preserve">          enum Mr ;</w:t>
      </w:r>
    </w:p>
    <w:p w14:paraId="5257C27E" w14:textId="77777777" w:rsidR="003E773D" w:rsidRDefault="003E773D" w:rsidP="003E773D">
      <w:pPr>
        <w:pStyle w:val="PL"/>
      </w:pPr>
      <w:r>
        <w:t xml:space="preserve">          enum Mi ;</w:t>
      </w:r>
    </w:p>
    <w:p w14:paraId="0BCD4787" w14:textId="77777777" w:rsidR="003E773D" w:rsidRDefault="003E773D" w:rsidP="003E773D">
      <w:pPr>
        <w:pStyle w:val="PL"/>
      </w:pPr>
      <w:r>
        <w:t xml:space="preserve">        }</w:t>
      </w:r>
    </w:p>
    <w:p w14:paraId="5D3DB1CD" w14:textId="77777777" w:rsidR="003E773D" w:rsidRDefault="003E773D" w:rsidP="003E773D">
      <w:pPr>
        <w:pStyle w:val="PL"/>
      </w:pPr>
      <w:r>
        <w:t xml:space="preserve">      }</w:t>
      </w:r>
    </w:p>
    <w:p w14:paraId="22DAE250" w14:textId="77777777" w:rsidR="003E773D" w:rsidRDefault="003E773D" w:rsidP="003E773D">
      <w:pPr>
        <w:pStyle w:val="PL"/>
      </w:pPr>
      <w:r>
        <w:t xml:space="preserve">      leaf-list P-CSCFInterfaces {</w:t>
      </w:r>
    </w:p>
    <w:p w14:paraId="4228CC90" w14:textId="77777777" w:rsidR="003E773D" w:rsidRDefault="003E773D" w:rsidP="003E773D">
      <w:pPr>
        <w:pStyle w:val="PL"/>
      </w:pPr>
      <w:r>
        <w:t xml:space="preserve">        type enumeration {</w:t>
      </w:r>
    </w:p>
    <w:p w14:paraId="323C7E50" w14:textId="77777777" w:rsidR="003E773D" w:rsidRDefault="003E773D" w:rsidP="003E773D">
      <w:pPr>
        <w:pStyle w:val="PL"/>
      </w:pPr>
      <w:r>
        <w:t xml:space="preserve">          enum Gm ;</w:t>
      </w:r>
    </w:p>
    <w:p w14:paraId="55C6A046" w14:textId="77777777" w:rsidR="003E773D" w:rsidRDefault="003E773D" w:rsidP="003E773D">
      <w:pPr>
        <w:pStyle w:val="PL"/>
      </w:pPr>
      <w:r>
        <w:t xml:space="preserve">          enum Mw ;</w:t>
      </w:r>
    </w:p>
    <w:p w14:paraId="3FFF75C5" w14:textId="77777777" w:rsidR="003E773D" w:rsidRDefault="003E773D" w:rsidP="003E773D">
      <w:pPr>
        <w:pStyle w:val="PL"/>
      </w:pPr>
      <w:r>
        <w:t xml:space="preserve">        }</w:t>
      </w:r>
    </w:p>
    <w:p w14:paraId="4655E653" w14:textId="77777777" w:rsidR="003E773D" w:rsidRDefault="003E773D" w:rsidP="003E773D">
      <w:pPr>
        <w:pStyle w:val="PL"/>
      </w:pPr>
      <w:r>
        <w:t xml:space="preserve">      }</w:t>
      </w:r>
    </w:p>
    <w:p w14:paraId="6871DD3C" w14:textId="77777777" w:rsidR="003E773D" w:rsidRDefault="003E773D" w:rsidP="003E773D">
      <w:pPr>
        <w:pStyle w:val="PL"/>
      </w:pPr>
      <w:r>
        <w:t xml:space="preserve">      leaf-list I-CSCFInterfaces {</w:t>
      </w:r>
    </w:p>
    <w:p w14:paraId="734133E4" w14:textId="77777777" w:rsidR="003E773D" w:rsidRDefault="003E773D" w:rsidP="003E773D">
      <w:pPr>
        <w:pStyle w:val="PL"/>
      </w:pPr>
      <w:r>
        <w:lastRenderedPageBreak/>
        <w:t xml:space="preserve">        type enumeration {</w:t>
      </w:r>
    </w:p>
    <w:p w14:paraId="27709DA7" w14:textId="77777777" w:rsidR="003E773D" w:rsidRDefault="003E773D" w:rsidP="003E773D">
      <w:pPr>
        <w:pStyle w:val="PL"/>
      </w:pPr>
      <w:r>
        <w:t xml:space="preserve">          enum Cx ;</w:t>
      </w:r>
    </w:p>
    <w:p w14:paraId="265CD1D5" w14:textId="77777777" w:rsidR="003E773D" w:rsidRDefault="003E773D" w:rsidP="003E773D">
      <w:pPr>
        <w:pStyle w:val="PL"/>
      </w:pPr>
      <w:r>
        <w:t xml:space="preserve">          enum Dx ;</w:t>
      </w:r>
    </w:p>
    <w:p w14:paraId="51EA9AC4" w14:textId="77777777" w:rsidR="003E773D" w:rsidRDefault="003E773D" w:rsidP="003E773D">
      <w:pPr>
        <w:pStyle w:val="PL"/>
      </w:pPr>
      <w:r>
        <w:t xml:space="preserve">          enum Mg ;</w:t>
      </w:r>
    </w:p>
    <w:p w14:paraId="3040287F" w14:textId="77777777" w:rsidR="003E773D" w:rsidRDefault="003E773D" w:rsidP="003E773D">
      <w:pPr>
        <w:pStyle w:val="PL"/>
      </w:pPr>
      <w:r>
        <w:t xml:space="preserve">          enum Mw ;</w:t>
      </w:r>
    </w:p>
    <w:p w14:paraId="285E5B11" w14:textId="77777777" w:rsidR="003E773D" w:rsidRDefault="003E773D" w:rsidP="003E773D">
      <w:pPr>
        <w:pStyle w:val="PL"/>
      </w:pPr>
      <w:r>
        <w:t xml:space="preserve">        }</w:t>
      </w:r>
    </w:p>
    <w:p w14:paraId="46D8673A" w14:textId="77777777" w:rsidR="003E773D" w:rsidRDefault="003E773D" w:rsidP="003E773D">
      <w:pPr>
        <w:pStyle w:val="PL"/>
      </w:pPr>
      <w:r>
        <w:t xml:space="preserve">      }</w:t>
      </w:r>
    </w:p>
    <w:p w14:paraId="76FD03EB" w14:textId="77777777" w:rsidR="003E773D" w:rsidRDefault="003E773D" w:rsidP="003E773D">
      <w:pPr>
        <w:pStyle w:val="PL"/>
      </w:pPr>
      <w:r>
        <w:t xml:space="preserve">      leaf-list MRFCInterfaces {</w:t>
      </w:r>
    </w:p>
    <w:p w14:paraId="638C4521" w14:textId="77777777" w:rsidR="003E773D" w:rsidRDefault="003E773D" w:rsidP="003E773D">
      <w:pPr>
        <w:pStyle w:val="PL"/>
      </w:pPr>
      <w:r>
        <w:t xml:space="preserve">        type enumeration {</w:t>
      </w:r>
    </w:p>
    <w:p w14:paraId="1744FF72" w14:textId="77777777" w:rsidR="003E773D" w:rsidRDefault="003E773D" w:rsidP="003E773D">
      <w:pPr>
        <w:pStyle w:val="PL"/>
      </w:pPr>
      <w:r>
        <w:t xml:space="preserve">          enum Mp ;</w:t>
      </w:r>
    </w:p>
    <w:p w14:paraId="4D0886F0" w14:textId="77777777" w:rsidR="003E773D" w:rsidRDefault="003E773D" w:rsidP="003E773D">
      <w:pPr>
        <w:pStyle w:val="PL"/>
      </w:pPr>
      <w:r>
        <w:t xml:space="preserve">          enum Mr ;</w:t>
      </w:r>
    </w:p>
    <w:p w14:paraId="5B2D8CD0" w14:textId="77777777" w:rsidR="003E773D" w:rsidRDefault="003E773D" w:rsidP="003E773D">
      <w:pPr>
        <w:pStyle w:val="PL"/>
      </w:pPr>
      <w:r>
        <w:t xml:space="preserve">        }</w:t>
      </w:r>
    </w:p>
    <w:p w14:paraId="7D7FE96A" w14:textId="77777777" w:rsidR="003E773D" w:rsidRDefault="003E773D" w:rsidP="003E773D">
      <w:pPr>
        <w:pStyle w:val="PL"/>
      </w:pPr>
      <w:r>
        <w:t xml:space="preserve">      }</w:t>
      </w:r>
    </w:p>
    <w:p w14:paraId="2F2A9041" w14:textId="77777777" w:rsidR="003E773D" w:rsidRDefault="003E773D" w:rsidP="003E773D">
      <w:pPr>
        <w:pStyle w:val="PL"/>
      </w:pPr>
      <w:r>
        <w:t xml:space="preserve">      leaf-list MGCFInterfaces {</w:t>
      </w:r>
    </w:p>
    <w:p w14:paraId="0EECD420" w14:textId="77777777" w:rsidR="003E773D" w:rsidRDefault="003E773D" w:rsidP="003E773D">
      <w:pPr>
        <w:pStyle w:val="PL"/>
      </w:pPr>
      <w:r>
        <w:t xml:space="preserve">        type enumeration {</w:t>
      </w:r>
    </w:p>
    <w:p w14:paraId="2E92802E" w14:textId="77777777" w:rsidR="003E773D" w:rsidRDefault="003E773D" w:rsidP="003E773D">
      <w:pPr>
        <w:pStyle w:val="PL"/>
      </w:pPr>
      <w:r>
        <w:t xml:space="preserve">          enum Mg ;</w:t>
      </w:r>
    </w:p>
    <w:p w14:paraId="454C3329" w14:textId="77777777" w:rsidR="003E773D" w:rsidRDefault="003E773D" w:rsidP="003E773D">
      <w:pPr>
        <w:pStyle w:val="PL"/>
      </w:pPr>
      <w:r>
        <w:t xml:space="preserve">          enum Mj ;</w:t>
      </w:r>
    </w:p>
    <w:p w14:paraId="17538C8E" w14:textId="77777777" w:rsidR="003E773D" w:rsidRDefault="003E773D" w:rsidP="003E773D">
      <w:pPr>
        <w:pStyle w:val="PL"/>
      </w:pPr>
      <w:r>
        <w:t xml:space="preserve">          enum Mn ;</w:t>
      </w:r>
    </w:p>
    <w:p w14:paraId="7B43E332" w14:textId="77777777" w:rsidR="003E773D" w:rsidRDefault="003E773D" w:rsidP="003E773D">
      <w:pPr>
        <w:pStyle w:val="PL"/>
      </w:pPr>
      <w:r>
        <w:t xml:space="preserve">        }</w:t>
      </w:r>
    </w:p>
    <w:p w14:paraId="766FFD88" w14:textId="77777777" w:rsidR="003E773D" w:rsidRDefault="003E773D" w:rsidP="003E773D">
      <w:pPr>
        <w:pStyle w:val="PL"/>
      </w:pPr>
      <w:r>
        <w:t xml:space="preserve">      }</w:t>
      </w:r>
    </w:p>
    <w:p w14:paraId="415E3AB9" w14:textId="77777777" w:rsidR="003E773D" w:rsidRDefault="003E773D" w:rsidP="003E773D">
      <w:pPr>
        <w:pStyle w:val="PL"/>
      </w:pPr>
      <w:r>
        <w:t xml:space="preserve">      leaf-list IBCFInterfaces {</w:t>
      </w:r>
    </w:p>
    <w:p w14:paraId="56FFAFD6" w14:textId="77777777" w:rsidR="003E773D" w:rsidRDefault="003E773D" w:rsidP="003E773D">
      <w:pPr>
        <w:pStyle w:val="PL"/>
      </w:pPr>
      <w:r>
        <w:t xml:space="preserve">        type enumeration {</w:t>
      </w:r>
    </w:p>
    <w:p w14:paraId="2A097C69" w14:textId="77777777" w:rsidR="003E773D" w:rsidRDefault="003E773D" w:rsidP="003E773D">
      <w:pPr>
        <w:pStyle w:val="PL"/>
      </w:pPr>
      <w:r>
        <w:t xml:space="preserve">          enum Ix ;</w:t>
      </w:r>
    </w:p>
    <w:p w14:paraId="48F68F8D" w14:textId="77777777" w:rsidR="003E773D" w:rsidRDefault="003E773D" w:rsidP="003E773D">
      <w:pPr>
        <w:pStyle w:val="PL"/>
      </w:pPr>
      <w:r>
        <w:t xml:space="preserve">          enum Mx ;</w:t>
      </w:r>
    </w:p>
    <w:p w14:paraId="35EDF209" w14:textId="77777777" w:rsidR="003E773D" w:rsidRDefault="003E773D" w:rsidP="003E773D">
      <w:pPr>
        <w:pStyle w:val="PL"/>
      </w:pPr>
      <w:r>
        <w:t xml:space="preserve">        }</w:t>
      </w:r>
    </w:p>
    <w:p w14:paraId="046B06A2" w14:textId="77777777" w:rsidR="003E773D" w:rsidRDefault="003E773D" w:rsidP="003E773D">
      <w:pPr>
        <w:pStyle w:val="PL"/>
      </w:pPr>
      <w:r>
        <w:t xml:space="preserve">      }</w:t>
      </w:r>
    </w:p>
    <w:p w14:paraId="18EA33A5" w14:textId="77777777" w:rsidR="003E773D" w:rsidRDefault="003E773D" w:rsidP="003E773D">
      <w:pPr>
        <w:pStyle w:val="PL"/>
      </w:pPr>
      <w:r>
        <w:t xml:space="preserve">      leaf-list E-CSCFInterfaces {</w:t>
      </w:r>
    </w:p>
    <w:p w14:paraId="6BCBFCA8" w14:textId="77777777" w:rsidR="003E773D" w:rsidRDefault="003E773D" w:rsidP="003E773D">
      <w:pPr>
        <w:pStyle w:val="PL"/>
      </w:pPr>
      <w:r>
        <w:t xml:space="preserve">        type enumeration {</w:t>
      </w:r>
    </w:p>
    <w:p w14:paraId="0BA8B052" w14:textId="77777777" w:rsidR="003E773D" w:rsidRDefault="003E773D" w:rsidP="003E773D">
      <w:pPr>
        <w:pStyle w:val="PL"/>
      </w:pPr>
      <w:r>
        <w:t xml:space="preserve">          enum Mw ;</w:t>
      </w:r>
    </w:p>
    <w:p w14:paraId="6180F3DB" w14:textId="77777777" w:rsidR="003E773D" w:rsidRDefault="003E773D" w:rsidP="003E773D">
      <w:pPr>
        <w:pStyle w:val="PL"/>
      </w:pPr>
      <w:r>
        <w:t xml:space="preserve">          enum Ml ;</w:t>
      </w:r>
    </w:p>
    <w:p w14:paraId="2B180FFF" w14:textId="77777777" w:rsidR="003E773D" w:rsidRDefault="003E773D" w:rsidP="003E773D">
      <w:pPr>
        <w:pStyle w:val="PL"/>
      </w:pPr>
      <w:r>
        <w:t xml:space="preserve">          enum Mm ;</w:t>
      </w:r>
    </w:p>
    <w:p w14:paraId="552A71A4" w14:textId="77777777" w:rsidR="003E773D" w:rsidRDefault="003E773D" w:rsidP="003E773D">
      <w:pPr>
        <w:pStyle w:val="PL"/>
      </w:pPr>
      <w:r>
        <w:t xml:space="preserve">          enum Mi-Mg ;</w:t>
      </w:r>
    </w:p>
    <w:p w14:paraId="58568FC5" w14:textId="77777777" w:rsidR="003E773D" w:rsidRDefault="003E773D" w:rsidP="003E773D">
      <w:pPr>
        <w:pStyle w:val="PL"/>
      </w:pPr>
      <w:r>
        <w:t xml:space="preserve">        }</w:t>
      </w:r>
    </w:p>
    <w:p w14:paraId="0BD667B0" w14:textId="77777777" w:rsidR="003E773D" w:rsidRDefault="003E773D" w:rsidP="003E773D">
      <w:pPr>
        <w:pStyle w:val="PL"/>
      </w:pPr>
      <w:r>
        <w:t xml:space="preserve">      }</w:t>
      </w:r>
    </w:p>
    <w:p w14:paraId="3B548CBA" w14:textId="77777777" w:rsidR="003E773D" w:rsidRDefault="003E773D" w:rsidP="003E773D">
      <w:pPr>
        <w:pStyle w:val="PL"/>
      </w:pPr>
      <w:r>
        <w:t xml:space="preserve">      leaf-list BGCFInterfaces {</w:t>
      </w:r>
    </w:p>
    <w:p w14:paraId="35A7817B" w14:textId="77777777" w:rsidR="003E773D" w:rsidRDefault="003E773D" w:rsidP="003E773D">
      <w:pPr>
        <w:pStyle w:val="PL"/>
      </w:pPr>
      <w:r>
        <w:t xml:space="preserve">        type enumeration {</w:t>
      </w:r>
    </w:p>
    <w:p w14:paraId="761F1137" w14:textId="77777777" w:rsidR="003E773D" w:rsidRDefault="003E773D" w:rsidP="003E773D">
      <w:pPr>
        <w:pStyle w:val="PL"/>
      </w:pPr>
      <w:r>
        <w:t xml:space="preserve">          enum Mi ;</w:t>
      </w:r>
    </w:p>
    <w:p w14:paraId="20E45A67" w14:textId="77777777" w:rsidR="003E773D" w:rsidRDefault="003E773D" w:rsidP="003E773D">
      <w:pPr>
        <w:pStyle w:val="PL"/>
      </w:pPr>
      <w:r>
        <w:t xml:space="preserve">          enum Mj ;</w:t>
      </w:r>
    </w:p>
    <w:p w14:paraId="736CD8CA" w14:textId="77777777" w:rsidR="003E773D" w:rsidRDefault="003E773D" w:rsidP="003E773D">
      <w:pPr>
        <w:pStyle w:val="PL"/>
      </w:pPr>
      <w:r>
        <w:t xml:space="preserve">          enum Mk ;</w:t>
      </w:r>
    </w:p>
    <w:p w14:paraId="31C5A024" w14:textId="77777777" w:rsidR="003E773D" w:rsidRDefault="003E773D" w:rsidP="003E773D">
      <w:pPr>
        <w:pStyle w:val="PL"/>
      </w:pPr>
      <w:r>
        <w:t xml:space="preserve">        }</w:t>
      </w:r>
    </w:p>
    <w:p w14:paraId="059D4825" w14:textId="77777777" w:rsidR="003E773D" w:rsidRDefault="003E773D" w:rsidP="003E773D">
      <w:pPr>
        <w:pStyle w:val="PL"/>
      </w:pPr>
      <w:r>
        <w:t xml:space="preserve">      }</w:t>
      </w:r>
    </w:p>
    <w:p w14:paraId="7DE5565B" w14:textId="77777777" w:rsidR="003E773D" w:rsidRDefault="003E773D" w:rsidP="003E773D">
      <w:pPr>
        <w:pStyle w:val="PL"/>
      </w:pPr>
      <w:r>
        <w:t xml:space="preserve">      leaf-list ASInterfaces {</w:t>
      </w:r>
    </w:p>
    <w:p w14:paraId="622ED39F" w14:textId="77777777" w:rsidR="003E773D" w:rsidRDefault="003E773D" w:rsidP="003E773D">
      <w:pPr>
        <w:pStyle w:val="PL"/>
      </w:pPr>
      <w:r>
        <w:t xml:space="preserve">        type enumeration {</w:t>
      </w:r>
    </w:p>
    <w:p w14:paraId="397970A0" w14:textId="77777777" w:rsidR="003E773D" w:rsidRDefault="003E773D" w:rsidP="003E773D">
      <w:pPr>
        <w:pStyle w:val="PL"/>
      </w:pPr>
      <w:r>
        <w:t xml:space="preserve">          enum Dh ;</w:t>
      </w:r>
    </w:p>
    <w:p w14:paraId="02E27941" w14:textId="77777777" w:rsidR="003E773D" w:rsidRDefault="003E773D" w:rsidP="003E773D">
      <w:pPr>
        <w:pStyle w:val="PL"/>
      </w:pPr>
      <w:r>
        <w:t xml:space="preserve">          enum Sh ;</w:t>
      </w:r>
    </w:p>
    <w:p w14:paraId="45525EE5" w14:textId="77777777" w:rsidR="003E773D" w:rsidRDefault="003E773D" w:rsidP="003E773D">
      <w:pPr>
        <w:pStyle w:val="PL"/>
      </w:pPr>
      <w:r>
        <w:t xml:space="preserve">          enum ISC ;</w:t>
      </w:r>
    </w:p>
    <w:p w14:paraId="040F5E73" w14:textId="77777777" w:rsidR="003E773D" w:rsidRDefault="003E773D" w:rsidP="003E773D">
      <w:pPr>
        <w:pStyle w:val="PL"/>
      </w:pPr>
      <w:r>
        <w:t xml:space="preserve">          enum Ut ;</w:t>
      </w:r>
    </w:p>
    <w:p w14:paraId="5CA7116E" w14:textId="77777777" w:rsidR="003E773D" w:rsidRDefault="003E773D" w:rsidP="003E773D">
      <w:pPr>
        <w:pStyle w:val="PL"/>
      </w:pPr>
      <w:r>
        <w:t xml:space="preserve">        }</w:t>
      </w:r>
    </w:p>
    <w:p w14:paraId="105496E2" w14:textId="77777777" w:rsidR="003E773D" w:rsidRDefault="003E773D" w:rsidP="003E773D">
      <w:pPr>
        <w:pStyle w:val="PL"/>
      </w:pPr>
      <w:r>
        <w:t xml:space="preserve">      }</w:t>
      </w:r>
    </w:p>
    <w:p w14:paraId="182D217D" w14:textId="77777777" w:rsidR="003E773D" w:rsidRDefault="003E773D" w:rsidP="003E773D">
      <w:pPr>
        <w:pStyle w:val="PL"/>
      </w:pPr>
      <w:r>
        <w:t xml:space="preserve">      leaf-list HSSInterfaces {</w:t>
      </w:r>
    </w:p>
    <w:p w14:paraId="166A7388" w14:textId="77777777" w:rsidR="003E773D" w:rsidRDefault="003E773D" w:rsidP="003E773D">
      <w:pPr>
        <w:pStyle w:val="PL"/>
      </w:pPr>
      <w:r>
        <w:t xml:space="preserve">        type enumeration {</w:t>
      </w:r>
    </w:p>
    <w:p w14:paraId="0CDEE7F3" w14:textId="77777777" w:rsidR="003E773D" w:rsidRDefault="003E773D" w:rsidP="003E773D">
      <w:pPr>
        <w:pStyle w:val="PL"/>
      </w:pPr>
      <w:r>
        <w:t xml:space="preserve">          enum MAP-C ;</w:t>
      </w:r>
    </w:p>
    <w:p w14:paraId="5E7509F3" w14:textId="77777777" w:rsidR="003E773D" w:rsidRDefault="003E773D" w:rsidP="003E773D">
      <w:pPr>
        <w:pStyle w:val="PL"/>
      </w:pPr>
      <w:r>
        <w:t xml:space="preserve">          enum MAP-D ;</w:t>
      </w:r>
    </w:p>
    <w:p w14:paraId="4B0BA3B7" w14:textId="77777777" w:rsidR="003E773D" w:rsidRDefault="003E773D" w:rsidP="003E773D">
      <w:pPr>
        <w:pStyle w:val="PL"/>
      </w:pPr>
      <w:r>
        <w:t xml:space="preserve">          enum Gc ;</w:t>
      </w:r>
    </w:p>
    <w:p w14:paraId="189487AA" w14:textId="77777777" w:rsidR="003E773D" w:rsidRDefault="003E773D" w:rsidP="003E773D">
      <w:pPr>
        <w:pStyle w:val="PL"/>
      </w:pPr>
      <w:r>
        <w:t xml:space="preserve">          enum Gr ;</w:t>
      </w:r>
    </w:p>
    <w:p w14:paraId="1525329E" w14:textId="77777777" w:rsidR="003E773D" w:rsidRDefault="003E773D" w:rsidP="003E773D">
      <w:pPr>
        <w:pStyle w:val="PL"/>
      </w:pPr>
      <w:r>
        <w:t xml:space="preserve">          enum Cx ;</w:t>
      </w:r>
    </w:p>
    <w:p w14:paraId="4F13912B" w14:textId="77777777" w:rsidR="003E773D" w:rsidRDefault="003E773D" w:rsidP="003E773D">
      <w:pPr>
        <w:pStyle w:val="PL"/>
      </w:pPr>
      <w:r>
        <w:t xml:space="preserve">          enum S6d ;</w:t>
      </w:r>
    </w:p>
    <w:p w14:paraId="3CB4FA2F" w14:textId="77777777" w:rsidR="003E773D" w:rsidRDefault="003E773D" w:rsidP="003E773D">
      <w:pPr>
        <w:pStyle w:val="PL"/>
      </w:pPr>
      <w:r>
        <w:t xml:space="preserve">          enum S6a ;</w:t>
      </w:r>
    </w:p>
    <w:p w14:paraId="05EEB592" w14:textId="77777777" w:rsidR="003E773D" w:rsidRDefault="003E773D" w:rsidP="003E773D">
      <w:pPr>
        <w:pStyle w:val="PL"/>
      </w:pPr>
      <w:r>
        <w:t xml:space="preserve">          enum Sh ;</w:t>
      </w:r>
    </w:p>
    <w:p w14:paraId="31B84302" w14:textId="77777777" w:rsidR="003E773D" w:rsidRDefault="003E773D" w:rsidP="003E773D">
      <w:pPr>
        <w:pStyle w:val="PL"/>
      </w:pPr>
      <w:r>
        <w:t xml:space="preserve">        }</w:t>
      </w:r>
    </w:p>
    <w:p w14:paraId="04EF7A93" w14:textId="77777777" w:rsidR="003E773D" w:rsidRDefault="003E773D" w:rsidP="003E773D">
      <w:pPr>
        <w:pStyle w:val="PL"/>
      </w:pPr>
      <w:r>
        <w:t xml:space="preserve">      }</w:t>
      </w:r>
    </w:p>
    <w:p w14:paraId="723DFA85" w14:textId="77777777" w:rsidR="003E773D" w:rsidRDefault="003E773D" w:rsidP="003E773D">
      <w:pPr>
        <w:pStyle w:val="PL"/>
      </w:pPr>
      <w:r>
        <w:t xml:space="preserve">      leaf-list EIRInterfaces {</w:t>
      </w:r>
    </w:p>
    <w:p w14:paraId="4EC0A518" w14:textId="77777777" w:rsidR="003E773D" w:rsidRDefault="003E773D" w:rsidP="003E773D">
      <w:pPr>
        <w:pStyle w:val="PL"/>
      </w:pPr>
      <w:r>
        <w:t xml:space="preserve">        type enumeration {</w:t>
      </w:r>
    </w:p>
    <w:p w14:paraId="4F8A6F65" w14:textId="77777777" w:rsidR="003E773D" w:rsidRDefault="003E773D" w:rsidP="003E773D">
      <w:pPr>
        <w:pStyle w:val="PL"/>
      </w:pPr>
      <w:r>
        <w:t xml:space="preserve">          enum MAP-F ;</w:t>
      </w:r>
    </w:p>
    <w:p w14:paraId="0CE06231" w14:textId="77777777" w:rsidR="003E773D" w:rsidRDefault="003E773D" w:rsidP="003E773D">
      <w:pPr>
        <w:pStyle w:val="PL"/>
      </w:pPr>
      <w:r>
        <w:t xml:space="preserve">          enum S13 ;</w:t>
      </w:r>
    </w:p>
    <w:p w14:paraId="1723A5E1" w14:textId="77777777" w:rsidR="003E773D" w:rsidRDefault="003E773D" w:rsidP="003E773D">
      <w:pPr>
        <w:pStyle w:val="PL"/>
      </w:pPr>
      <w:r>
        <w:t xml:space="preserve">          enum MAP-Gf ;</w:t>
      </w:r>
    </w:p>
    <w:p w14:paraId="4D9F656E" w14:textId="77777777" w:rsidR="003E773D" w:rsidRDefault="003E773D" w:rsidP="003E773D">
      <w:pPr>
        <w:pStyle w:val="PL"/>
      </w:pPr>
      <w:r>
        <w:t xml:space="preserve">        }</w:t>
      </w:r>
    </w:p>
    <w:p w14:paraId="77030BBE" w14:textId="77777777" w:rsidR="003E773D" w:rsidRDefault="003E773D" w:rsidP="003E773D">
      <w:pPr>
        <w:pStyle w:val="PL"/>
      </w:pPr>
      <w:r>
        <w:t xml:space="preserve">      }</w:t>
      </w:r>
    </w:p>
    <w:p w14:paraId="4AE66F9C" w14:textId="77777777" w:rsidR="003E773D" w:rsidRDefault="003E773D" w:rsidP="003E773D">
      <w:pPr>
        <w:pStyle w:val="PL"/>
      </w:pPr>
      <w:r>
        <w:t xml:space="preserve">      leaf-list BM-SCInterfaces {</w:t>
      </w:r>
    </w:p>
    <w:p w14:paraId="0554899E" w14:textId="77777777" w:rsidR="003E773D" w:rsidRDefault="003E773D" w:rsidP="003E773D">
      <w:pPr>
        <w:pStyle w:val="PL"/>
      </w:pPr>
      <w:r>
        <w:t xml:space="preserve">        type enumeration {</w:t>
      </w:r>
    </w:p>
    <w:p w14:paraId="173032FD" w14:textId="77777777" w:rsidR="003E773D" w:rsidRDefault="003E773D" w:rsidP="003E773D">
      <w:pPr>
        <w:pStyle w:val="PL"/>
      </w:pPr>
      <w:r>
        <w:t xml:space="preserve">          enum Gmb ;</w:t>
      </w:r>
    </w:p>
    <w:p w14:paraId="2F20DD6B" w14:textId="77777777" w:rsidR="003E773D" w:rsidRDefault="003E773D" w:rsidP="003E773D">
      <w:pPr>
        <w:pStyle w:val="PL"/>
      </w:pPr>
      <w:r>
        <w:t xml:space="preserve">        }</w:t>
      </w:r>
    </w:p>
    <w:p w14:paraId="1ADB0C9E" w14:textId="77777777" w:rsidR="003E773D" w:rsidRDefault="003E773D" w:rsidP="003E773D">
      <w:pPr>
        <w:pStyle w:val="PL"/>
      </w:pPr>
      <w:r>
        <w:t xml:space="preserve">      }</w:t>
      </w:r>
    </w:p>
    <w:p w14:paraId="607FCC75" w14:textId="77777777" w:rsidR="003E773D" w:rsidRDefault="003E773D" w:rsidP="003E773D">
      <w:pPr>
        <w:pStyle w:val="PL"/>
      </w:pPr>
      <w:r>
        <w:t xml:space="preserve">      leaf-list MMEInterfaces {</w:t>
      </w:r>
    </w:p>
    <w:p w14:paraId="21D39426" w14:textId="77777777" w:rsidR="003E773D" w:rsidRDefault="003E773D" w:rsidP="003E773D">
      <w:pPr>
        <w:pStyle w:val="PL"/>
      </w:pPr>
      <w:r>
        <w:t xml:space="preserve">        type enumeration {</w:t>
      </w:r>
    </w:p>
    <w:p w14:paraId="4CE74202" w14:textId="77777777" w:rsidR="003E773D" w:rsidRDefault="003E773D" w:rsidP="003E773D">
      <w:pPr>
        <w:pStyle w:val="PL"/>
      </w:pPr>
      <w:r>
        <w:t xml:space="preserve">          enum S1-MME ;</w:t>
      </w:r>
    </w:p>
    <w:p w14:paraId="5EDC1626" w14:textId="77777777" w:rsidR="003E773D" w:rsidRDefault="003E773D" w:rsidP="003E773D">
      <w:pPr>
        <w:pStyle w:val="PL"/>
      </w:pPr>
      <w:r>
        <w:t xml:space="preserve">          enum S3 ;</w:t>
      </w:r>
    </w:p>
    <w:p w14:paraId="3C4A9E53" w14:textId="77777777" w:rsidR="003E773D" w:rsidRDefault="003E773D" w:rsidP="003E773D">
      <w:pPr>
        <w:pStyle w:val="PL"/>
      </w:pPr>
      <w:r>
        <w:t xml:space="preserve">          enum S6a ;</w:t>
      </w:r>
    </w:p>
    <w:p w14:paraId="15A8ACEC" w14:textId="77777777" w:rsidR="003E773D" w:rsidRDefault="003E773D" w:rsidP="003E773D">
      <w:pPr>
        <w:pStyle w:val="PL"/>
      </w:pPr>
      <w:r>
        <w:lastRenderedPageBreak/>
        <w:t xml:space="preserve">          enum S10 ;</w:t>
      </w:r>
    </w:p>
    <w:p w14:paraId="02FE9A40" w14:textId="77777777" w:rsidR="003E773D" w:rsidRDefault="003E773D" w:rsidP="003E773D">
      <w:pPr>
        <w:pStyle w:val="PL"/>
      </w:pPr>
      <w:r>
        <w:t xml:space="preserve">          enum S11 ;</w:t>
      </w:r>
    </w:p>
    <w:p w14:paraId="7C704BC8" w14:textId="77777777" w:rsidR="003E773D" w:rsidRDefault="003E773D" w:rsidP="003E773D">
      <w:pPr>
        <w:pStyle w:val="PL"/>
      </w:pPr>
      <w:r>
        <w:t xml:space="preserve">          enum S13 ;</w:t>
      </w:r>
    </w:p>
    <w:p w14:paraId="7B18433F" w14:textId="77777777" w:rsidR="003E773D" w:rsidRDefault="003E773D" w:rsidP="003E773D">
      <w:pPr>
        <w:pStyle w:val="PL"/>
      </w:pPr>
      <w:r>
        <w:t xml:space="preserve">        }</w:t>
      </w:r>
    </w:p>
    <w:p w14:paraId="6CD8C7F0" w14:textId="77777777" w:rsidR="003E773D" w:rsidRDefault="003E773D" w:rsidP="003E773D">
      <w:pPr>
        <w:pStyle w:val="PL"/>
      </w:pPr>
      <w:r>
        <w:t xml:space="preserve">      }</w:t>
      </w:r>
    </w:p>
    <w:p w14:paraId="537B2C5C" w14:textId="77777777" w:rsidR="003E773D" w:rsidRDefault="003E773D" w:rsidP="003E773D">
      <w:pPr>
        <w:pStyle w:val="PL"/>
      </w:pPr>
      <w:r>
        <w:t xml:space="preserve">      leaf-list SGWInterfaces {</w:t>
      </w:r>
    </w:p>
    <w:p w14:paraId="3761AE19" w14:textId="77777777" w:rsidR="003E773D" w:rsidRDefault="003E773D" w:rsidP="003E773D">
      <w:pPr>
        <w:pStyle w:val="PL"/>
      </w:pPr>
      <w:r>
        <w:t xml:space="preserve">        type enumeration {</w:t>
      </w:r>
    </w:p>
    <w:p w14:paraId="3960C568" w14:textId="77777777" w:rsidR="003E773D" w:rsidRDefault="003E773D" w:rsidP="003E773D">
      <w:pPr>
        <w:pStyle w:val="PL"/>
      </w:pPr>
      <w:r>
        <w:t xml:space="preserve">          enum S4 ;</w:t>
      </w:r>
    </w:p>
    <w:p w14:paraId="5081F5D4" w14:textId="77777777" w:rsidR="003E773D" w:rsidRDefault="003E773D" w:rsidP="003E773D">
      <w:pPr>
        <w:pStyle w:val="PL"/>
      </w:pPr>
      <w:r>
        <w:t xml:space="preserve">          enum S5 ;</w:t>
      </w:r>
    </w:p>
    <w:p w14:paraId="24C0B80F" w14:textId="77777777" w:rsidR="003E773D" w:rsidRDefault="003E773D" w:rsidP="003E773D">
      <w:pPr>
        <w:pStyle w:val="PL"/>
      </w:pPr>
      <w:r>
        <w:t xml:space="preserve">          enum S8 ;</w:t>
      </w:r>
    </w:p>
    <w:p w14:paraId="1061DC76" w14:textId="77777777" w:rsidR="003E773D" w:rsidRDefault="003E773D" w:rsidP="003E773D">
      <w:pPr>
        <w:pStyle w:val="PL"/>
      </w:pPr>
      <w:r>
        <w:t xml:space="preserve">          enum S11 ;</w:t>
      </w:r>
    </w:p>
    <w:p w14:paraId="15535983" w14:textId="77777777" w:rsidR="003E773D" w:rsidRDefault="003E773D" w:rsidP="003E773D">
      <w:pPr>
        <w:pStyle w:val="PL"/>
      </w:pPr>
      <w:r>
        <w:t xml:space="preserve">          enum Gxc ;</w:t>
      </w:r>
    </w:p>
    <w:p w14:paraId="399DA45F" w14:textId="77777777" w:rsidR="003E773D" w:rsidRDefault="003E773D" w:rsidP="003E773D">
      <w:pPr>
        <w:pStyle w:val="PL"/>
      </w:pPr>
      <w:r>
        <w:t xml:space="preserve">        }</w:t>
      </w:r>
    </w:p>
    <w:p w14:paraId="6FB7A9AC" w14:textId="77777777" w:rsidR="003E773D" w:rsidRDefault="003E773D" w:rsidP="003E773D">
      <w:pPr>
        <w:pStyle w:val="PL"/>
      </w:pPr>
      <w:r>
        <w:t xml:space="preserve">      }</w:t>
      </w:r>
    </w:p>
    <w:p w14:paraId="73F53187" w14:textId="77777777" w:rsidR="003E773D" w:rsidRDefault="003E773D" w:rsidP="003E773D">
      <w:pPr>
        <w:pStyle w:val="PL"/>
      </w:pPr>
      <w:r>
        <w:t xml:space="preserve">      leaf-list PDN_GWInterfaces {</w:t>
      </w:r>
    </w:p>
    <w:p w14:paraId="207A0699" w14:textId="77777777" w:rsidR="003E773D" w:rsidRDefault="003E773D" w:rsidP="003E773D">
      <w:pPr>
        <w:pStyle w:val="PL"/>
      </w:pPr>
      <w:r>
        <w:t xml:space="preserve">        type enumeration {</w:t>
      </w:r>
    </w:p>
    <w:p w14:paraId="045BED7C" w14:textId="77777777" w:rsidR="003E773D" w:rsidRDefault="003E773D" w:rsidP="003E773D">
      <w:pPr>
        <w:pStyle w:val="PL"/>
      </w:pPr>
      <w:r>
        <w:t xml:space="preserve">          enum S2a ;</w:t>
      </w:r>
    </w:p>
    <w:p w14:paraId="55B24F9D" w14:textId="77777777" w:rsidR="003E773D" w:rsidRDefault="003E773D" w:rsidP="003E773D">
      <w:pPr>
        <w:pStyle w:val="PL"/>
      </w:pPr>
      <w:r>
        <w:t xml:space="preserve">          enum S2b ;</w:t>
      </w:r>
    </w:p>
    <w:p w14:paraId="34A52243" w14:textId="77777777" w:rsidR="003E773D" w:rsidRDefault="003E773D" w:rsidP="003E773D">
      <w:pPr>
        <w:pStyle w:val="PL"/>
      </w:pPr>
      <w:r>
        <w:t xml:space="preserve">          enum S2c ;</w:t>
      </w:r>
    </w:p>
    <w:p w14:paraId="3E203137" w14:textId="77777777" w:rsidR="003E773D" w:rsidRDefault="003E773D" w:rsidP="003E773D">
      <w:pPr>
        <w:pStyle w:val="PL"/>
      </w:pPr>
      <w:r>
        <w:t xml:space="preserve">          enum S5 ;</w:t>
      </w:r>
    </w:p>
    <w:p w14:paraId="740CF2C1" w14:textId="77777777" w:rsidR="003E773D" w:rsidRDefault="003E773D" w:rsidP="003E773D">
      <w:pPr>
        <w:pStyle w:val="PL"/>
      </w:pPr>
      <w:r>
        <w:t xml:space="preserve">          enum S6b ;</w:t>
      </w:r>
    </w:p>
    <w:p w14:paraId="2FC9C5E8" w14:textId="77777777" w:rsidR="003E773D" w:rsidRDefault="003E773D" w:rsidP="003E773D">
      <w:pPr>
        <w:pStyle w:val="PL"/>
      </w:pPr>
      <w:r>
        <w:t xml:space="preserve">          enum Gx ;</w:t>
      </w:r>
    </w:p>
    <w:p w14:paraId="6ABA2F6B" w14:textId="77777777" w:rsidR="003E773D" w:rsidRDefault="003E773D" w:rsidP="003E773D">
      <w:pPr>
        <w:pStyle w:val="PL"/>
      </w:pPr>
      <w:r>
        <w:t xml:space="preserve">          enum S8 ;</w:t>
      </w:r>
    </w:p>
    <w:p w14:paraId="03BA096C" w14:textId="77777777" w:rsidR="003E773D" w:rsidRDefault="003E773D" w:rsidP="003E773D">
      <w:pPr>
        <w:pStyle w:val="PL"/>
      </w:pPr>
      <w:r>
        <w:t xml:space="preserve">          enum SGi ;</w:t>
      </w:r>
    </w:p>
    <w:p w14:paraId="130816C8" w14:textId="77777777" w:rsidR="003E773D" w:rsidRDefault="003E773D" w:rsidP="003E773D">
      <w:pPr>
        <w:pStyle w:val="PL"/>
      </w:pPr>
      <w:r>
        <w:t xml:space="preserve">        }</w:t>
      </w:r>
    </w:p>
    <w:p w14:paraId="385EA004" w14:textId="77777777" w:rsidR="003E773D" w:rsidRDefault="003E773D" w:rsidP="003E773D">
      <w:pPr>
        <w:pStyle w:val="PL"/>
      </w:pPr>
      <w:r>
        <w:t xml:space="preserve">      }</w:t>
      </w:r>
    </w:p>
    <w:p w14:paraId="212D9D7C" w14:textId="77777777" w:rsidR="003E773D" w:rsidRDefault="003E773D" w:rsidP="003E773D">
      <w:pPr>
        <w:pStyle w:val="PL"/>
      </w:pPr>
      <w:r>
        <w:t xml:space="preserve">      leaf-list eNBInterfaces {</w:t>
      </w:r>
    </w:p>
    <w:p w14:paraId="6DFF6454" w14:textId="77777777" w:rsidR="003E773D" w:rsidRDefault="003E773D" w:rsidP="003E773D">
      <w:pPr>
        <w:pStyle w:val="PL"/>
      </w:pPr>
      <w:r>
        <w:t xml:space="preserve">        type enumeration {</w:t>
      </w:r>
    </w:p>
    <w:p w14:paraId="79B8D2E3" w14:textId="77777777" w:rsidR="003E773D" w:rsidRDefault="003E773D" w:rsidP="003E773D">
      <w:pPr>
        <w:pStyle w:val="PL"/>
      </w:pPr>
      <w:r>
        <w:t xml:space="preserve">          enum S1-MME ;</w:t>
      </w:r>
    </w:p>
    <w:p w14:paraId="427F4FB7" w14:textId="77777777" w:rsidR="003E773D" w:rsidRDefault="003E773D" w:rsidP="003E773D">
      <w:pPr>
        <w:pStyle w:val="PL"/>
      </w:pPr>
      <w:r>
        <w:t xml:space="preserve">          enum X2 ;</w:t>
      </w:r>
    </w:p>
    <w:p w14:paraId="2922060F" w14:textId="77777777" w:rsidR="003E773D" w:rsidRDefault="003E773D" w:rsidP="003E773D">
      <w:pPr>
        <w:pStyle w:val="PL"/>
      </w:pPr>
      <w:r>
        <w:t xml:space="preserve">        }</w:t>
      </w:r>
    </w:p>
    <w:p w14:paraId="194F3A7A" w14:textId="77777777" w:rsidR="003E773D" w:rsidRDefault="003E773D" w:rsidP="003E773D">
      <w:pPr>
        <w:pStyle w:val="PL"/>
      </w:pPr>
      <w:r>
        <w:t xml:space="preserve">      }</w:t>
      </w:r>
    </w:p>
    <w:p w14:paraId="0F8329AC" w14:textId="77777777" w:rsidR="003E773D" w:rsidRDefault="003E773D" w:rsidP="003E773D">
      <w:pPr>
        <w:pStyle w:val="PL"/>
      </w:pPr>
      <w:r>
        <w:t xml:space="preserve">      leaf-list en-gNBInterfaces {</w:t>
      </w:r>
    </w:p>
    <w:p w14:paraId="35E26CAC" w14:textId="77777777" w:rsidR="003E773D" w:rsidRDefault="003E773D" w:rsidP="003E773D">
      <w:pPr>
        <w:pStyle w:val="PL"/>
      </w:pPr>
      <w:r>
        <w:t xml:space="preserve">        type enumeration {</w:t>
      </w:r>
    </w:p>
    <w:p w14:paraId="4A6FDD5F" w14:textId="77777777" w:rsidR="003E773D" w:rsidRDefault="003E773D" w:rsidP="003E773D">
      <w:pPr>
        <w:pStyle w:val="PL"/>
      </w:pPr>
      <w:r>
        <w:t xml:space="preserve">          enum S1-MME ;</w:t>
      </w:r>
    </w:p>
    <w:p w14:paraId="408C6C04" w14:textId="77777777" w:rsidR="003E773D" w:rsidRDefault="003E773D" w:rsidP="003E773D">
      <w:pPr>
        <w:pStyle w:val="PL"/>
      </w:pPr>
      <w:r>
        <w:t xml:space="preserve">          enum X2 ;</w:t>
      </w:r>
    </w:p>
    <w:p w14:paraId="66189B82" w14:textId="77777777" w:rsidR="003E773D" w:rsidRDefault="003E773D" w:rsidP="003E773D">
      <w:pPr>
        <w:pStyle w:val="PL"/>
      </w:pPr>
      <w:r>
        <w:t xml:space="preserve">          enum Uu ;</w:t>
      </w:r>
    </w:p>
    <w:p w14:paraId="5912C40F" w14:textId="77777777" w:rsidR="003E773D" w:rsidRDefault="003E773D" w:rsidP="003E773D">
      <w:pPr>
        <w:pStyle w:val="PL"/>
      </w:pPr>
      <w:r>
        <w:t xml:space="preserve">          enum F1-C ;</w:t>
      </w:r>
    </w:p>
    <w:p w14:paraId="3FF85AA0" w14:textId="77777777" w:rsidR="003E773D" w:rsidRDefault="003E773D" w:rsidP="003E773D">
      <w:pPr>
        <w:pStyle w:val="PL"/>
      </w:pPr>
      <w:r>
        <w:t xml:space="preserve">          enum E1 ;</w:t>
      </w:r>
    </w:p>
    <w:p w14:paraId="35B98A89" w14:textId="77777777" w:rsidR="003E773D" w:rsidRDefault="003E773D" w:rsidP="003E773D">
      <w:pPr>
        <w:pStyle w:val="PL"/>
      </w:pPr>
      <w:r>
        <w:t xml:space="preserve">        }</w:t>
      </w:r>
    </w:p>
    <w:p w14:paraId="2A047E84" w14:textId="77777777" w:rsidR="003E773D" w:rsidRDefault="003E773D" w:rsidP="003E773D">
      <w:pPr>
        <w:pStyle w:val="PL"/>
      </w:pPr>
      <w:r>
        <w:t xml:space="preserve">      }</w:t>
      </w:r>
    </w:p>
    <w:p w14:paraId="09765224" w14:textId="77777777" w:rsidR="003E773D" w:rsidRDefault="003E773D" w:rsidP="003E773D">
      <w:pPr>
        <w:pStyle w:val="PL"/>
      </w:pPr>
      <w:r>
        <w:t xml:space="preserve">      leaf-list AMFInterfaces {</w:t>
      </w:r>
    </w:p>
    <w:p w14:paraId="1B39EDCC" w14:textId="77777777" w:rsidR="003E773D" w:rsidRDefault="003E773D" w:rsidP="003E773D">
      <w:pPr>
        <w:pStyle w:val="PL"/>
      </w:pPr>
      <w:r>
        <w:t xml:space="preserve">        type enumeration {</w:t>
      </w:r>
    </w:p>
    <w:p w14:paraId="18645FDD" w14:textId="77777777" w:rsidR="003E773D" w:rsidRDefault="003E773D" w:rsidP="003E773D">
      <w:pPr>
        <w:pStyle w:val="PL"/>
      </w:pPr>
      <w:r>
        <w:t xml:space="preserve">          enum N1 ;</w:t>
      </w:r>
    </w:p>
    <w:p w14:paraId="5DBE4FF7" w14:textId="77777777" w:rsidR="003E773D" w:rsidRDefault="003E773D" w:rsidP="003E773D">
      <w:pPr>
        <w:pStyle w:val="PL"/>
      </w:pPr>
      <w:r>
        <w:t xml:space="preserve">          enum N2 ;</w:t>
      </w:r>
    </w:p>
    <w:p w14:paraId="690E96C9" w14:textId="77777777" w:rsidR="003E773D" w:rsidRDefault="003E773D" w:rsidP="003E773D">
      <w:pPr>
        <w:pStyle w:val="PL"/>
      </w:pPr>
      <w:r>
        <w:t xml:space="preserve">          enum N8 ;</w:t>
      </w:r>
    </w:p>
    <w:p w14:paraId="6FBB97F9" w14:textId="77777777" w:rsidR="003E773D" w:rsidRDefault="003E773D" w:rsidP="003E773D">
      <w:pPr>
        <w:pStyle w:val="PL"/>
      </w:pPr>
      <w:r>
        <w:t xml:space="preserve">          enum N11 ;</w:t>
      </w:r>
    </w:p>
    <w:p w14:paraId="0AC22E6F" w14:textId="77777777" w:rsidR="003E773D" w:rsidRDefault="003E773D" w:rsidP="003E773D">
      <w:pPr>
        <w:pStyle w:val="PL"/>
      </w:pPr>
      <w:r>
        <w:t xml:space="preserve">          enum N12 ;</w:t>
      </w:r>
    </w:p>
    <w:p w14:paraId="567C1F48" w14:textId="77777777" w:rsidR="003E773D" w:rsidRDefault="003E773D" w:rsidP="003E773D">
      <w:pPr>
        <w:pStyle w:val="PL"/>
      </w:pPr>
      <w:r>
        <w:t xml:space="preserve">          enum N14 ;</w:t>
      </w:r>
    </w:p>
    <w:p w14:paraId="72C8E784" w14:textId="77777777" w:rsidR="003E773D" w:rsidRDefault="003E773D" w:rsidP="003E773D">
      <w:pPr>
        <w:pStyle w:val="PL"/>
      </w:pPr>
      <w:r>
        <w:t xml:space="preserve">          enum N15 ;</w:t>
      </w:r>
    </w:p>
    <w:p w14:paraId="2066B568" w14:textId="77777777" w:rsidR="003E773D" w:rsidRDefault="003E773D" w:rsidP="003E773D">
      <w:pPr>
        <w:pStyle w:val="PL"/>
      </w:pPr>
      <w:r>
        <w:t xml:space="preserve">          enum N20 ;</w:t>
      </w:r>
    </w:p>
    <w:p w14:paraId="1F4A1367" w14:textId="77777777" w:rsidR="003E773D" w:rsidRDefault="003E773D" w:rsidP="003E773D">
      <w:pPr>
        <w:pStyle w:val="PL"/>
      </w:pPr>
      <w:r>
        <w:t xml:space="preserve">          enum N22 ;</w:t>
      </w:r>
    </w:p>
    <w:p w14:paraId="77D707DE" w14:textId="77777777" w:rsidR="003E773D" w:rsidRDefault="003E773D" w:rsidP="003E773D">
      <w:pPr>
        <w:pStyle w:val="PL"/>
      </w:pPr>
      <w:r>
        <w:t xml:space="preserve">          enum N26 ;</w:t>
      </w:r>
    </w:p>
    <w:p w14:paraId="0F55CB5C" w14:textId="77777777" w:rsidR="003E773D" w:rsidRDefault="003E773D" w:rsidP="003E773D">
      <w:pPr>
        <w:pStyle w:val="PL"/>
      </w:pPr>
      <w:r>
        <w:t xml:space="preserve">        }</w:t>
      </w:r>
    </w:p>
    <w:p w14:paraId="696737B3" w14:textId="77777777" w:rsidR="003E773D" w:rsidRDefault="003E773D" w:rsidP="003E773D">
      <w:pPr>
        <w:pStyle w:val="PL"/>
      </w:pPr>
      <w:r>
        <w:t xml:space="preserve">      }</w:t>
      </w:r>
    </w:p>
    <w:p w14:paraId="37D0BF78" w14:textId="77777777" w:rsidR="003E773D" w:rsidRDefault="003E773D" w:rsidP="003E773D">
      <w:pPr>
        <w:pStyle w:val="PL"/>
      </w:pPr>
      <w:r>
        <w:t xml:space="preserve">      leaf-list AUSFInterfaces {</w:t>
      </w:r>
    </w:p>
    <w:p w14:paraId="5E4E3895" w14:textId="77777777" w:rsidR="003E773D" w:rsidRDefault="003E773D" w:rsidP="003E773D">
      <w:pPr>
        <w:pStyle w:val="PL"/>
      </w:pPr>
      <w:r>
        <w:t xml:space="preserve">        type enumeration {</w:t>
      </w:r>
    </w:p>
    <w:p w14:paraId="79DD8BBC" w14:textId="77777777" w:rsidR="003E773D" w:rsidRDefault="003E773D" w:rsidP="003E773D">
      <w:pPr>
        <w:pStyle w:val="PL"/>
      </w:pPr>
      <w:r>
        <w:t xml:space="preserve">          enum N12 ;</w:t>
      </w:r>
    </w:p>
    <w:p w14:paraId="4346A2CF" w14:textId="77777777" w:rsidR="003E773D" w:rsidRDefault="003E773D" w:rsidP="003E773D">
      <w:pPr>
        <w:pStyle w:val="PL"/>
      </w:pPr>
      <w:r>
        <w:t xml:space="preserve">          enum N13 ;</w:t>
      </w:r>
    </w:p>
    <w:p w14:paraId="07E0AE41" w14:textId="77777777" w:rsidR="003E773D" w:rsidRDefault="003E773D" w:rsidP="003E773D">
      <w:pPr>
        <w:pStyle w:val="PL"/>
      </w:pPr>
      <w:r>
        <w:t xml:space="preserve">        }</w:t>
      </w:r>
    </w:p>
    <w:p w14:paraId="518998ED" w14:textId="77777777" w:rsidR="003E773D" w:rsidRDefault="003E773D" w:rsidP="003E773D">
      <w:pPr>
        <w:pStyle w:val="PL"/>
      </w:pPr>
      <w:r>
        <w:t xml:space="preserve">      }</w:t>
      </w:r>
    </w:p>
    <w:p w14:paraId="26BCA779" w14:textId="77777777" w:rsidR="003E773D" w:rsidRDefault="003E773D" w:rsidP="003E773D">
      <w:pPr>
        <w:pStyle w:val="PL"/>
      </w:pPr>
      <w:r>
        <w:t xml:space="preserve">      leaf-list NEFInterfaces {</w:t>
      </w:r>
    </w:p>
    <w:p w14:paraId="2E718B99" w14:textId="77777777" w:rsidR="003E773D" w:rsidRDefault="003E773D" w:rsidP="003E773D">
      <w:pPr>
        <w:pStyle w:val="PL"/>
      </w:pPr>
      <w:r>
        <w:t xml:space="preserve">        type enumeration {</w:t>
      </w:r>
    </w:p>
    <w:p w14:paraId="550540BA" w14:textId="77777777" w:rsidR="003E773D" w:rsidRDefault="003E773D" w:rsidP="003E773D">
      <w:pPr>
        <w:pStyle w:val="PL"/>
      </w:pPr>
      <w:r>
        <w:t xml:space="preserve">          enum N29 ;</w:t>
      </w:r>
    </w:p>
    <w:p w14:paraId="4590F8BC" w14:textId="77777777" w:rsidR="003E773D" w:rsidRDefault="003E773D" w:rsidP="003E773D">
      <w:pPr>
        <w:pStyle w:val="PL"/>
      </w:pPr>
      <w:r>
        <w:t xml:space="preserve">          enum N30 ;</w:t>
      </w:r>
    </w:p>
    <w:p w14:paraId="65A323FA" w14:textId="77777777" w:rsidR="003E773D" w:rsidRDefault="003E773D" w:rsidP="003E773D">
      <w:pPr>
        <w:pStyle w:val="PL"/>
      </w:pPr>
      <w:r>
        <w:t xml:space="preserve">          enum N33 ;</w:t>
      </w:r>
    </w:p>
    <w:p w14:paraId="3EA82C4D" w14:textId="77777777" w:rsidR="003E773D" w:rsidRDefault="003E773D" w:rsidP="003E773D">
      <w:pPr>
        <w:pStyle w:val="PL"/>
      </w:pPr>
      <w:r>
        <w:t xml:space="preserve">        }</w:t>
      </w:r>
    </w:p>
    <w:p w14:paraId="54B850D3" w14:textId="77777777" w:rsidR="003E773D" w:rsidRDefault="003E773D" w:rsidP="003E773D">
      <w:pPr>
        <w:pStyle w:val="PL"/>
      </w:pPr>
      <w:r>
        <w:t xml:space="preserve">      }</w:t>
      </w:r>
    </w:p>
    <w:p w14:paraId="3E019A1A" w14:textId="77777777" w:rsidR="003E773D" w:rsidRDefault="003E773D" w:rsidP="003E773D">
      <w:pPr>
        <w:pStyle w:val="PL"/>
      </w:pPr>
      <w:r>
        <w:t xml:space="preserve">      leaf-list NRFInterfaces {</w:t>
      </w:r>
    </w:p>
    <w:p w14:paraId="5E819D0D" w14:textId="77777777" w:rsidR="003E773D" w:rsidRDefault="003E773D" w:rsidP="003E773D">
      <w:pPr>
        <w:pStyle w:val="PL"/>
      </w:pPr>
      <w:r>
        <w:t xml:space="preserve">        type enumeration {</w:t>
      </w:r>
    </w:p>
    <w:p w14:paraId="2D72F21C" w14:textId="77777777" w:rsidR="003E773D" w:rsidRDefault="003E773D" w:rsidP="003E773D">
      <w:pPr>
        <w:pStyle w:val="PL"/>
      </w:pPr>
      <w:r>
        <w:t xml:space="preserve">          enum N27 ;</w:t>
      </w:r>
    </w:p>
    <w:p w14:paraId="2DBEF5B6" w14:textId="77777777" w:rsidR="003E773D" w:rsidRDefault="003E773D" w:rsidP="003E773D">
      <w:pPr>
        <w:pStyle w:val="PL"/>
      </w:pPr>
      <w:r>
        <w:t xml:space="preserve">        }</w:t>
      </w:r>
    </w:p>
    <w:p w14:paraId="11E52348" w14:textId="77777777" w:rsidR="003E773D" w:rsidRDefault="003E773D" w:rsidP="003E773D">
      <w:pPr>
        <w:pStyle w:val="PL"/>
      </w:pPr>
      <w:r>
        <w:t xml:space="preserve">      }</w:t>
      </w:r>
    </w:p>
    <w:p w14:paraId="1E8744AB" w14:textId="77777777" w:rsidR="003E773D" w:rsidRDefault="003E773D" w:rsidP="003E773D">
      <w:pPr>
        <w:pStyle w:val="PL"/>
      </w:pPr>
      <w:r>
        <w:t xml:space="preserve">      leaf-list NSSFInterfaces {</w:t>
      </w:r>
    </w:p>
    <w:p w14:paraId="466220D9" w14:textId="77777777" w:rsidR="003E773D" w:rsidRDefault="003E773D" w:rsidP="003E773D">
      <w:pPr>
        <w:pStyle w:val="PL"/>
      </w:pPr>
      <w:r>
        <w:t xml:space="preserve">        type enumeration {</w:t>
      </w:r>
    </w:p>
    <w:p w14:paraId="3D92FEAC" w14:textId="77777777" w:rsidR="003E773D" w:rsidRDefault="003E773D" w:rsidP="003E773D">
      <w:pPr>
        <w:pStyle w:val="PL"/>
      </w:pPr>
      <w:r>
        <w:t xml:space="preserve">          enum N22 ;</w:t>
      </w:r>
    </w:p>
    <w:p w14:paraId="4B40DE28" w14:textId="77777777" w:rsidR="003E773D" w:rsidRDefault="003E773D" w:rsidP="003E773D">
      <w:pPr>
        <w:pStyle w:val="PL"/>
      </w:pPr>
      <w:r>
        <w:t xml:space="preserve">          enum N31 ;</w:t>
      </w:r>
    </w:p>
    <w:p w14:paraId="12977DEC" w14:textId="77777777" w:rsidR="003E773D" w:rsidRDefault="003E773D" w:rsidP="003E773D">
      <w:pPr>
        <w:pStyle w:val="PL"/>
      </w:pPr>
      <w:r>
        <w:t xml:space="preserve">        }</w:t>
      </w:r>
    </w:p>
    <w:p w14:paraId="58C694F5" w14:textId="77777777" w:rsidR="003E773D" w:rsidRDefault="003E773D" w:rsidP="003E773D">
      <w:pPr>
        <w:pStyle w:val="PL"/>
      </w:pPr>
      <w:r>
        <w:lastRenderedPageBreak/>
        <w:t xml:space="preserve">      }</w:t>
      </w:r>
    </w:p>
    <w:p w14:paraId="554D6D1E" w14:textId="77777777" w:rsidR="003E773D" w:rsidRDefault="003E773D" w:rsidP="003E773D">
      <w:pPr>
        <w:pStyle w:val="PL"/>
      </w:pPr>
      <w:r>
        <w:t xml:space="preserve">      leaf-list PCFInterfaces {</w:t>
      </w:r>
    </w:p>
    <w:p w14:paraId="16600A3E" w14:textId="77777777" w:rsidR="003E773D" w:rsidRDefault="003E773D" w:rsidP="003E773D">
      <w:pPr>
        <w:pStyle w:val="PL"/>
      </w:pPr>
      <w:r>
        <w:t xml:space="preserve">        type enumeration {</w:t>
      </w:r>
    </w:p>
    <w:p w14:paraId="7D75A70A" w14:textId="77777777" w:rsidR="003E773D" w:rsidRDefault="003E773D" w:rsidP="003E773D">
      <w:pPr>
        <w:pStyle w:val="PL"/>
      </w:pPr>
      <w:r>
        <w:t xml:space="preserve">          enum N5 ;</w:t>
      </w:r>
    </w:p>
    <w:p w14:paraId="25962584" w14:textId="77777777" w:rsidR="003E773D" w:rsidRDefault="003E773D" w:rsidP="003E773D">
      <w:pPr>
        <w:pStyle w:val="PL"/>
      </w:pPr>
      <w:r>
        <w:t xml:space="preserve">          enum N7 ;</w:t>
      </w:r>
    </w:p>
    <w:p w14:paraId="0C2A0E9A" w14:textId="77777777" w:rsidR="003E773D" w:rsidRDefault="003E773D" w:rsidP="003E773D">
      <w:pPr>
        <w:pStyle w:val="PL"/>
      </w:pPr>
      <w:r>
        <w:t xml:space="preserve">          enum N15 ;</w:t>
      </w:r>
    </w:p>
    <w:p w14:paraId="447ECEA9" w14:textId="77777777" w:rsidR="003E773D" w:rsidRDefault="003E773D" w:rsidP="003E773D">
      <w:pPr>
        <w:pStyle w:val="PL"/>
      </w:pPr>
      <w:r>
        <w:t xml:space="preserve">        }</w:t>
      </w:r>
    </w:p>
    <w:p w14:paraId="4FCB0362" w14:textId="77777777" w:rsidR="003E773D" w:rsidRDefault="003E773D" w:rsidP="003E773D">
      <w:pPr>
        <w:pStyle w:val="PL"/>
      </w:pPr>
      <w:r>
        <w:t xml:space="preserve">      }</w:t>
      </w:r>
    </w:p>
    <w:p w14:paraId="3A4DA636" w14:textId="77777777" w:rsidR="003E773D" w:rsidRDefault="003E773D" w:rsidP="003E773D">
      <w:pPr>
        <w:pStyle w:val="PL"/>
      </w:pPr>
      <w:r>
        <w:t xml:space="preserve">      leaf-list SMFInterfaces {</w:t>
      </w:r>
    </w:p>
    <w:p w14:paraId="4FEE36C4" w14:textId="77777777" w:rsidR="003E773D" w:rsidRDefault="003E773D" w:rsidP="003E773D">
      <w:pPr>
        <w:pStyle w:val="PL"/>
      </w:pPr>
      <w:r>
        <w:t xml:space="preserve">        type enumeration {</w:t>
      </w:r>
    </w:p>
    <w:p w14:paraId="00B7CC2F" w14:textId="77777777" w:rsidR="003E773D" w:rsidRDefault="003E773D" w:rsidP="003E773D">
      <w:pPr>
        <w:pStyle w:val="PL"/>
      </w:pPr>
      <w:r>
        <w:t xml:space="preserve">          enum N4 ;</w:t>
      </w:r>
    </w:p>
    <w:p w14:paraId="2620C56C" w14:textId="77777777" w:rsidR="003E773D" w:rsidRDefault="003E773D" w:rsidP="003E773D">
      <w:pPr>
        <w:pStyle w:val="PL"/>
      </w:pPr>
      <w:r>
        <w:t xml:space="preserve">          enum N7 ;</w:t>
      </w:r>
    </w:p>
    <w:p w14:paraId="5242895D" w14:textId="77777777" w:rsidR="003E773D" w:rsidRDefault="003E773D" w:rsidP="003E773D">
      <w:pPr>
        <w:pStyle w:val="PL"/>
      </w:pPr>
      <w:r>
        <w:t xml:space="preserve">          enum N10 ;</w:t>
      </w:r>
    </w:p>
    <w:p w14:paraId="5D9CA4EA" w14:textId="77777777" w:rsidR="003E773D" w:rsidRDefault="003E773D" w:rsidP="003E773D">
      <w:pPr>
        <w:pStyle w:val="PL"/>
      </w:pPr>
      <w:r>
        <w:t xml:space="preserve">          enum N11 ;</w:t>
      </w:r>
    </w:p>
    <w:p w14:paraId="5D6F8B5C" w14:textId="77777777" w:rsidR="003E773D" w:rsidRDefault="003E773D" w:rsidP="003E773D">
      <w:pPr>
        <w:pStyle w:val="PL"/>
      </w:pPr>
      <w:r>
        <w:t xml:space="preserve">          enum S5-C ;</w:t>
      </w:r>
    </w:p>
    <w:p w14:paraId="1B4226E9" w14:textId="77777777" w:rsidR="003E773D" w:rsidRDefault="003E773D" w:rsidP="003E773D">
      <w:pPr>
        <w:pStyle w:val="PL"/>
      </w:pPr>
      <w:r>
        <w:t xml:space="preserve">          enum N38 ;</w:t>
      </w:r>
    </w:p>
    <w:p w14:paraId="53DB6DFE" w14:textId="77777777" w:rsidR="003E773D" w:rsidRDefault="003E773D" w:rsidP="003E773D">
      <w:pPr>
        <w:pStyle w:val="PL"/>
      </w:pPr>
      <w:r>
        <w:t xml:space="preserve">          enum N16 ;</w:t>
      </w:r>
    </w:p>
    <w:p w14:paraId="24178FB4" w14:textId="77777777" w:rsidR="003E773D" w:rsidRDefault="003E773D" w:rsidP="003E773D">
      <w:pPr>
        <w:pStyle w:val="PL"/>
      </w:pPr>
      <w:r>
        <w:t xml:space="preserve">          enum N16a ;</w:t>
      </w:r>
    </w:p>
    <w:p w14:paraId="36F0AB7B" w14:textId="77777777" w:rsidR="003E773D" w:rsidRDefault="003E773D" w:rsidP="003E773D">
      <w:pPr>
        <w:pStyle w:val="PL"/>
      </w:pPr>
      <w:r>
        <w:t xml:space="preserve">        }</w:t>
      </w:r>
    </w:p>
    <w:p w14:paraId="49EF6546" w14:textId="77777777" w:rsidR="003E773D" w:rsidRDefault="003E773D" w:rsidP="003E773D">
      <w:pPr>
        <w:pStyle w:val="PL"/>
      </w:pPr>
      <w:r>
        <w:t xml:space="preserve">      }</w:t>
      </w:r>
    </w:p>
    <w:p w14:paraId="000D153C" w14:textId="77777777" w:rsidR="003E773D" w:rsidRDefault="003E773D" w:rsidP="003E773D">
      <w:pPr>
        <w:pStyle w:val="PL"/>
      </w:pPr>
      <w:r>
        <w:t xml:space="preserve">      leaf-list SMSFInterfaces {</w:t>
      </w:r>
    </w:p>
    <w:p w14:paraId="10F45A5E" w14:textId="77777777" w:rsidR="003E773D" w:rsidRDefault="003E773D" w:rsidP="003E773D">
      <w:pPr>
        <w:pStyle w:val="PL"/>
      </w:pPr>
      <w:r>
        <w:t xml:space="preserve">        type enumeration {</w:t>
      </w:r>
    </w:p>
    <w:p w14:paraId="093B8B24" w14:textId="77777777" w:rsidR="003E773D" w:rsidRDefault="003E773D" w:rsidP="003E773D">
      <w:pPr>
        <w:pStyle w:val="PL"/>
      </w:pPr>
      <w:r>
        <w:t xml:space="preserve">          enum N20 ;</w:t>
      </w:r>
    </w:p>
    <w:p w14:paraId="4C558DAE" w14:textId="77777777" w:rsidR="003E773D" w:rsidRDefault="003E773D" w:rsidP="003E773D">
      <w:pPr>
        <w:pStyle w:val="PL"/>
      </w:pPr>
      <w:r>
        <w:t xml:space="preserve">          enum N21 ;</w:t>
      </w:r>
    </w:p>
    <w:p w14:paraId="09293D4D" w14:textId="77777777" w:rsidR="003E773D" w:rsidRDefault="003E773D" w:rsidP="003E773D">
      <w:pPr>
        <w:pStyle w:val="PL"/>
      </w:pPr>
      <w:r>
        <w:t xml:space="preserve">        }</w:t>
      </w:r>
    </w:p>
    <w:p w14:paraId="0E216241" w14:textId="77777777" w:rsidR="003E773D" w:rsidRDefault="003E773D" w:rsidP="003E773D">
      <w:pPr>
        <w:pStyle w:val="PL"/>
      </w:pPr>
      <w:r>
        <w:t xml:space="preserve">      }</w:t>
      </w:r>
    </w:p>
    <w:p w14:paraId="31C322B1" w14:textId="77777777" w:rsidR="003E773D" w:rsidRDefault="003E773D" w:rsidP="003E773D">
      <w:pPr>
        <w:pStyle w:val="PL"/>
      </w:pPr>
      <w:r>
        <w:t xml:space="preserve">      leaf-list UDMInterfaces {</w:t>
      </w:r>
    </w:p>
    <w:p w14:paraId="2616BA4B" w14:textId="77777777" w:rsidR="003E773D" w:rsidRDefault="003E773D" w:rsidP="003E773D">
      <w:pPr>
        <w:pStyle w:val="PL"/>
      </w:pPr>
      <w:r>
        <w:t xml:space="preserve">        type enumeration {</w:t>
      </w:r>
    </w:p>
    <w:p w14:paraId="50F5887E" w14:textId="77777777" w:rsidR="003E773D" w:rsidRDefault="003E773D" w:rsidP="003E773D">
      <w:pPr>
        <w:pStyle w:val="PL"/>
      </w:pPr>
      <w:r>
        <w:t xml:space="preserve">          enum N8 ;</w:t>
      </w:r>
    </w:p>
    <w:p w14:paraId="76821AEB" w14:textId="77777777" w:rsidR="003E773D" w:rsidRDefault="003E773D" w:rsidP="003E773D">
      <w:pPr>
        <w:pStyle w:val="PL"/>
      </w:pPr>
      <w:r>
        <w:t xml:space="preserve">          enum N10 ;</w:t>
      </w:r>
    </w:p>
    <w:p w14:paraId="784F9EB5" w14:textId="77777777" w:rsidR="003E773D" w:rsidRDefault="003E773D" w:rsidP="003E773D">
      <w:pPr>
        <w:pStyle w:val="PL"/>
      </w:pPr>
      <w:r>
        <w:t xml:space="preserve">          enum N13 ;</w:t>
      </w:r>
    </w:p>
    <w:p w14:paraId="218870FA" w14:textId="77777777" w:rsidR="003E773D" w:rsidRDefault="003E773D" w:rsidP="003E773D">
      <w:pPr>
        <w:pStyle w:val="PL"/>
      </w:pPr>
      <w:r>
        <w:t xml:space="preserve">          enum N21 ;</w:t>
      </w:r>
    </w:p>
    <w:p w14:paraId="0A62FDF7" w14:textId="77777777" w:rsidR="003E773D" w:rsidRDefault="003E773D" w:rsidP="003E773D">
      <w:pPr>
        <w:pStyle w:val="PL"/>
      </w:pPr>
      <w:r>
        <w:t xml:space="preserve">        }</w:t>
      </w:r>
    </w:p>
    <w:p w14:paraId="12B5A9BA" w14:textId="77777777" w:rsidR="003E773D" w:rsidRDefault="003E773D" w:rsidP="003E773D">
      <w:pPr>
        <w:pStyle w:val="PL"/>
      </w:pPr>
      <w:r>
        <w:t xml:space="preserve">      }</w:t>
      </w:r>
    </w:p>
    <w:p w14:paraId="5E3CF280" w14:textId="77777777" w:rsidR="003E773D" w:rsidRDefault="003E773D" w:rsidP="003E773D">
      <w:pPr>
        <w:pStyle w:val="PL"/>
      </w:pPr>
      <w:r>
        <w:t xml:space="preserve">      leaf-list UPFInterfaces {</w:t>
      </w:r>
    </w:p>
    <w:p w14:paraId="632FFF99" w14:textId="77777777" w:rsidR="003E773D" w:rsidRDefault="003E773D" w:rsidP="003E773D">
      <w:pPr>
        <w:pStyle w:val="PL"/>
      </w:pPr>
      <w:r>
        <w:t xml:space="preserve">        type enumeration {</w:t>
      </w:r>
    </w:p>
    <w:p w14:paraId="436D8E63" w14:textId="77777777" w:rsidR="003E773D" w:rsidRDefault="003E773D" w:rsidP="003E773D">
      <w:pPr>
        <w:pStyle w:val="PL"/>
      </w:pPr>
      <w:r>
        <w:t xml:space="preserve">          enum N4 ;</w:t>
      </w:r>
    </w:p>
    <w:p w14:paraId="5CFC44D4" w14:textId="77777777" w:rsidR="003E773D" w:rsidRDefault="003E773D" w:rsidP="003E773D">
      <w:pPr>
        <w:pStyle w:val="PL"/>
      </w:pPr>
      <w:r>
        <w:t xml:space="preserve">        }</w:t>
      </w:r>
    </w:p>
    <w:p w14:paraId="54E96330" w14:textId="77777777" w:rsidR="003E773D" w:rsidRDefault="003E773D" w:rsidP="003E773D">
      <w:pPr>
        <w:pStyle w:val="PL"/>
      </w:pPr>
      <w:r>
        <w:t xml:space="preserve">      }</w:t>
      </w:r>
    </w:p>
    <w:p w14:paraId="188F110A" w14:textId="77777777" w:rsidR="003E773D" w:rsidRDefault="003E773D" w:rsidP="003E773D">
      <w:pPr>
        <w:pStyle w:val="PL"/>
      </w:pPr>
      <w:r>
        <w:t xml:space="preserve">      leaf-list ng-eNBInterfaces {</w:t>
      </w:r>
    </w:p>
    <w:p w14:paraId="438D75FD" w14:textId="77777777" w:rsidR="003E773D" w:rsidRDefault="003E773D" w:rsidP="003E773D">
      <w:pPr>
        <w:pStyle w:val="PL"/>
      </w:pPr>
      <w:r>
        <w:t xml:space="preserve">        type enumeration {</w:t>
      </w:r>
    </w:p>
    <w:p w14:paraId="24F43E15" w14:textId="77777777" w:rsidR="003E773D" w:rsidRDefault="003E773D" w:rsidP="003E773D">
      <w:pPr>
        <w:pStyle w:val="PL"/>
      </w:pPr>
      <w:r>
        <w:t xml:space="preserve">          enum NG-C ;</w:t>
      </w:r>
    </w:p>
    <w:p w14:paraId="48FE76EE" w14:textId="77777777" w:rsidR="003E773D" w:rsidRDefault="003E773D" w:rsidP="003E773D">
      <w:pPr>
        <w:pStyle w:val="PL"/>
      </w:pPr>
      <w:r>
        <w:t xml:space="preserve">          enum Xn-C ;</w:t>
      </w:r>
    </w:p>
    <w:p w14:paraId="6525775A" w14:textId="77777777" w:rsidR="003E773D" w:rsidRDefault="003E773D" w:rsidP="003E773D">
      <w:pPr>
        <w:pStyle w:val="PL"/>
      </w:pPr>
      <w:r>
        <w:t xml:space="preserve">          enum Uu ;</w:t>
      </w:r>
    </w:p>
    <w:p w14:paraId="6960B14D" w14:textId="77777777" w:rsidR="003E773D" w:rsidRDefault="003E773D" w:rsidP="003E773D">
      <w:pPr>
        <w:pStyle w:val="PL"/>
      </w:pPr>
      <w:r>
        <w:t xml:space="preserve">        }</w:t>
      </w:r>
    </w:p>
    <w:p w14:paraId="3D7ECF9C" w14:textId="77777777" w:rsidR="003E773D" w:rsidRDefault="003E773D" w:rsidP="003E773D">
      <w:pPr>
        <w:pStyle w:val="PL"/>
      </w:pPr>
      <w:r>
        <w:t xml:space="preserve">      }</w:t>
      </w:r>
    </w:p>
    <w:p w14:paraId="44EF5815" w14:textId="77777777" w:rsidR="003E773D" w:rsidRDefault="003E773D" w:rsidP="003E773D">
      <w:pPr>
        <w:pStyle w:val="PL"/>
      </w:pPr>
      <w:r>
        <w:t xml:space="preserve">      leaf-list gNB-CU-CPInterfaces {</w:t>
      </w:r>
    </w:p>
    <w:p w14:paraId="2D12F140" w14:textId="77777777" w:rsidR="003E773D" w:rsidRDefault="003E773D" w:rsidP="003E773D">
      <w:pPr>
        <w:pStyle w:val="PL"/>
      </w:pPr>
      <w:r>
        <w:t xml:space="preserve">        type enumeration {</w:t>
      </w:r>
    </w:p>
    <w:p w14:paraId="4ABDF300" w14:textId="77777777" w:rsidR="003E773D" w:rsidRDefault="003E773D" w:rsidP="003E773D">
      <w:pPr>
        <w:pStyle w:val="PL"/>
      </w:pPr>
      <w:r>
        <w:t xml:space="preserve">          enum NG-C ;</w:t>
      </w:r>
    </w:p>
    <w:p w14:paraId="74201D2A" w14:textId="77777777" w:rsidR="003E773D" w:rsidRDefault="003E773D" w:rsidP="003E773D">
      <w:pPr>
        <w:pStyle w:val="PL"/>
      </w:pPr>
      <w:r>
        <w:t xml:space="preserve">          enum Xn-C ;</w:t>
      </w:r>
    </w:p>
    <w:p w14:paraId="0F0BD01E" w14:textId="77777777" w:rsidR="003E773D" w:rsidRDefault="003E773D" w:rsidP="003E773D">
      <w:pPr>
        <w:pStyle w:val="PL"/>
      </w:pPr>
      <w:r>
        <w:t xml:space="preserve">          enum Uu ;</w:t>
      </w:r>
    </w:p>
    <w:p w14:paraId="533BCC1D" w14:textId="77777777" w:rsidR="003E773D" w:rsidRDefault="003E773D" w:rsidP="003E773D">
      <w:pPr>
        <w:pStyle w:val="PL"/>
      </w:pPr>
      <w:r>
        <w:t xml:space="preserve">          enum F1-C ;</w:t>
      </w:r>
    </w:p>
    <w:p w14:paraId="38125DBC" w14:textId="77777777" w:rsidR="003E773D" w:rsidRDefault="003E773D" w:rsidP="003E773D">
      <w:pPr>
        <w:pStyle w:val="PL"/>
      </w:pPr>
      <w:r>
        <w:t xml:space="preserve">          enum E1 ;</w:t>
      </w:r>
    </w:p>
    <w:p w14:paraId="33A2D009" w14:textId="77777777" w:rsidR="003E773D" w:rsidRDefault="003E773D" w:rsidP="003E773D">
      <w:pPr>
        <w:pStyle w:val="PL"/>
      </w:pPr>
      <w:r>
        <w:t xml:space="preserve">          enum X2-C ;</w:t>
      </w:r>
    </w:p>
    <w:p w14:paraId="0813C1D7" w14:textId="77777777" w:rsidR="003E773D" w:rsidRDefault="003E773D" w:rsidP="003E773D">
      <w:pPr>
        <w:pStyle w:val="PL"/>
      </w:pPr>
      <w:r>
        <w:t xml:space="preserve">        }</w:t>
      </w:r>
    </w:p>
    <w:p w14:paraId="78FFFD0A" w14:textId="77777777" w:rsidR="003E773D" w:rsidRDefault="003E773D" w:rsidP="003E773D">
      <w:pPr>
        <w:pStyle w:val="PL"/>
      </w:pPr>
      <w:r>
        <w:t xml:space="preserve">      }</w:t>
      </w:r>
    </w:p>
    <w:p w14:paraId="0F9B61B8" w14:textId="77777777" w:rsidR="003E773D" w:rsidRDefault="003E773D" w:rsidP="003E773D">
      <w:pPr>
        <w:pStyle w:val="PL"/>
      </w:pPr>
      <w:r>
        <w:t xml:space="preserve">      leaf-list gNB-CU-UPInterfaces {</w:t>
      </w:r>
    </w:p>
    <w:p w14:paraId="570097B3" w14:textId="77777777" w:rsidR="003E773D" w:rsidRDefault="003E773D" w:rsidP="003E773D">
      <w:pPr>
        <w:pStyle w:val="PL"/>
      </w:pPr>
      <w:r>
        <w:t xml:space="preserve">        type enumeration {</w:t>
      </w:r>
    </w:p>
    <w:p w14:paraId="4CC88F49" w14:textId="77777777" w:rsidR="003E773D" w:rsidRDefault="003E773D" w:rsidP="003E773D">
      <w:pPr>
        <w:pStyle w:val="PL"/>
      </w:pPr>
      <w:r>
        <w:t xml:space="preserve">          enum E1 ;</w:t>
      </w:r>
    </w:p>
    <w:p w14:paraId="452DB484" w14:textId="77777777" w:rsidR="003E773D" w:rsidRDefault="003E773D" w:rsidP="003E773D">
      <w:pPr>
        <w:pStyle w:val="PL"/>
      </w:pPr>
      <w:r>
        <w:t xml:space="preserve">        }</w:t>
      </w:r>
    </w:p>
    <w:p w14:paraId="0573135C" w14:textId="77777777" w:rsidR="003E773D" w:rsidRDefault="003E773D" w:rsidP="003E773D">
      <w:pPr>
        <w:pStyle w:val="PL"/>
      </w:pPr>
      <w:r>
        <w:t xml:space="preserve">      }</w:t>
      </w:r>
    </w:p>
    <w:p w14:paraId="2ABA5703" w14:textId="77777777" w:rsidR="003E773D" w:rsidRDefault="003E773D" w:rsidP="003E773D">
      <w:pPr>
        <w:pStyle w:val="PL"/>
      </w:pPr>
      <w:r>
        <w:t xml:space="preserve">      leaf-list gNB-DUInterfaces {</w:t>
      </w:r>
    </w:p>
    <w:p w14:paraId="49A8D678" w14:textId="77777777" w:rsidR="003E773D" w:rsidRDefault="003E773D" w:rsidP="003E773D">
      <w:pPr>
        <w:pStyle w:val="PL"/>
      </w:pPr>
      <w:r>
        <w:t xml:space="preserve">        type enumeration {</w:t>
      </w:r>
    </w:p>
    <w:p w14:paraId="6D38A543" w14:textId="77777777" w:rsidR="003E773D" w:rsidRDefault="003E773D" w:rsidP="003E773D">
      <w:pPr>
        <w:pStyle w:val="PL"/>
      </w:pPr>
      <w:r>
        <w:t xml:space="preserve">          enum F1-C ;</w:t>
      </w:r>
    </w:p>
    <w:p w14:paraId="3128FC38" w14:textId="77777777" w:rsidR="003E773D" w:rsidRDefault="003E773D" w:rsidP="003E773D">
      <w:pPr>
        <w:pStyle w:val="PL"/>
      </w:pPr>
      <w:r>
        <w:t xml:space="preserve">      }</w:t>
      </w:r>
    </w:p>
    <w:p w14:paraId="0C60B402" w14:textId="77777777" w:rsidR="003E773D" w:rsidRDefault="003E773D" w:rsidP="003E773D">
      <w:pPr>
        <w:pStyle w:val="PL"/>
      </w:pPr>
      <w:r>
        <w:t xml:space="preserve">    }</w:t>
      </w:r>
    </w:p>
    <w:p w14:paraId="74E66506" w14:textId="77777777" w:rsidR="003E773D" w:rsidRDefault="003E773D" w:rsidP="003E773D">
      <w:pPr>
        <w:pStyle w:val="PL"/>
      </w:pPr>
      <w:r>
        <w:t xml:space="preserve">    }</w:t>
      </w:r>
    </w:p>
    <w:p w14:paraId="45BE8F24" w14:textId="77777777" w:rsidR="003E773D" w:rsidRDefault="003E773D" w:rsidP="003E773D">
      <w:pPr>
        <w:pStyle w:val="PL"/>
      </w:pPr>
    </w:p>
    <w:p w14:paraId="3A862A93" w14:textId="77777777" w:rsidR="003E773D" w:rsidRDefault="003E773D" w:rsidP="003E773D">
      <w:pPr>
        <w:pStyle w:val="PL"/>
      </w:pPr>
      <w:r>
        <w:t xml:space="preserve">    leaf-list listOfNETypes {</w:t>
      </w:r>
    </w:p>
    <w:p w14:paraId="481C22B7" w14:textId="77777777" w:rsidR="003E773D" w:rsidRDefault="003E773D" w:rsidP="003E773D">
      <w:pPr>
        <w:pStyle w:val="PL"/>
      </w:pPr>
      <w:r>
        <w:t xml:space="preserve">      type enumeration {</w:t>
      </w:r>
    </w:p>
    <w:p w14:paraId="7A6CB419" w14:textId="77777777" w:rsidR="003E773D" w:rsidRDefault="003E773D" w:rsidP="003E773D">
      <w:pPr>
        <w:pStyle w:val="PL"/>
      </w:pPr>
      <w:r>
        <w:t xml:space="preserve">        enum MSC_SERVER;</w:t>
      </w:r>
    </w:p>
    <w:p w14:paraId="37461952" w14:textId="77777777" w:rsidR="003E773D" w:rsidRDefault="003E773D" w:rsidP="003E773D">
      <w:pPr>
        <w:pStyle w:val="PL"/>
      </w:pPr>
      <w:r>
        <w:t xml:space="preserve">        enum SGSN;</w:t>
      </w:r>
    </w:p>
    <w:p w14:paraId="17462A8B" w14:textId="77777777" w:rsidR="003E773D" w:rsidRDefault="003E773D" w:rsidP="003E773D">
      <w:pPr>
        <w:pStyle w:val="PL"/>
      </w:pPr>
      <w:r>
        <w:t xml:space="preserve">        enum MGW;</w:t>
      </w:r>
    </w:p>
    <w:p w14:paraId="79DAE278" w14:textId="77777777" w:rsidR="003E773D" w:rsidRDefault="003E773D" w:rsidP="003E773D">
      <w:pPr>
        <w:pStyle w:val="PL"/>
      </w:pPr>
      <w:r>
        <w:t xml:space="preserve">        enum GGSN;</w:t>
      </w:r>
    </w:p>
    <w:p w14:paraId="5D2F1CD6" w14:textId="77777777" w:rsidR="003E773D" w:rsidRDefault="003E773D" w:rsidP="003E773D">
      <w:pPr>
        <w:pStyle w:val="PL"/>
      </w:pPr>
      <w:r>
        <w:t xml:space="preserve">        enum RNC;</w:t>
      </w:r>
    </w:p>
    <w:p w14:paraId="737238B2" w14:textId="77777777" w:rsidR="003E773D" w:rsidRDefault="003E773D" w:rsidP="003E773D">
      <w:pPr>
        <w:pStyle w:val="PL"/>
      </w:pPr>
      <w:r>
        <w:t xml:space="preserve">        enum BM_SC;</w:t>
      </w:r>
    </w:p>
    <w:p w14:paraId="7FF607A3" w14:textId="77777777" w:rsidR="003E773D" w:rsidRDefault="003E773D" w:rsidP="003E773D">
      <w:pPr>
        <w:pStyle w:val="PL"/>
      </w:pPr>
      <w:r>
        <w:t xml:space="preserve">        enum MME;</w:t>
      </w:r>
    </w:p>
    <w:p w14:paraId="1C8FE58A" w14:textId="77777777" w:rsidR="003E773D" w:rsidRDefault="003E773D" w:rsidP="003E773D">
      <w:pPr>
        <w:pStyle w:val="PL"/>
      </w:pPr>
      <w:r>
        <w:t xml:space="preserve">        enum SGW;</w:t>
      </w:r>
    </w:p>
    <w:p w14:paraId="57659335" w14:textId="77777777" w:rsidR="003E773D" w:rsidRDefault="003E773D" w:rsidP="003E773D">
      <w:pPr>
        <w:pStyle w:val="PL"/>
      </w:pPr>
      <w:r>
        <w:lastRenderedPageBreak/>
        <w:t xml:space="preserve">        enum PGW;</w:t>
      </w:r>
    </w:p>
    <w:p w14:paraId="6ECD3B4E" w14:textId="77777777" w:rsidR="003E773D" w:rsidRDefault="003E773D" w:rsidP="003E773D">
      <w:pPr>
        <w:pStyle w:val="PL"/>
      </w:pPr>
      <w:r>
        <w:t xml:space="preserve">        enum ENB;</w:t>
      </w:r>
    </w:p>
    <w:p w14:paraId="5269247C" w14:textId="77777777" w:rsidR="003E773D" w:rsidRDefault="003E773D" w:rsidP="003E773D">
      <w:pPr>
        <w:pStyle w:val="PL"/>
      </w:pPr>
      <w:r>
        <w:t xml:space="preserve">        enum EN_GNB;</w:t>
      </w:r>
    </w:p>
    <w:p w14:paraId="26A97A59" w14:textId="77777777" w:rsidR="003E773D" w:rsidRDefault="003E773D" w:rsidP="003E773D">
      <w:pPr>
        <w:pStyle w:val="PL"/>
      </w:pPr>
      <w:r>
        <w:t xml:space="preserve">        enum GNB_CU_CP;</w:t>
      </w:r>
    </w:p>
    <w:p w14:paraId="4EC75EE1" w14:textId="77777777" w:rsidR="003E773D" w:rsidRDefault="003E773D" w:rsidP="003E773D">
      <w:pPr>
        <w:pStyle w:val="PL"/>
      </w:pPr>
      <w:r>
        <w:t xml:space="preserve">        enum GNB_CU_UP;</w:t>
      </w:r>
    </w:p>
    <w:p w14:paraId="518FC091" w14:textId="77777777" w:rsidR="003E773D" w:rsidRDefault="003E773D" w:rsidP="003E773D">
      <w:pPr>
        <w:pStyle w:val="PL"/>
      </w:pPr>
      <w:r>
        <w:t xml:space="preserve">        enum GNB_DU;</w:t>
      </w:r>
    </w:p>
    <w:p w14:paraId="12DB6AEC" w14:textId="77777777" w:rsidR="003E773D" w:rsidRDefault="003E773D" w:rsidP="003E773D">
      <w:pPr>
        <w:pStyle w:val="PL"/>
      </w:pPr>
      <w:r>
        <w:t xml:space="preserve">      }</w:t>
      </w:r>
    </w:p>
    <w:p w14:paraId="06A196F6" w14:textId="77777777" w:rsidR="003E773D" w:rsidRDefault="003E773D" w:rsidP="003E773D">
      <w:pPr>
        <w:pStyle w:val="PL"/>
      </w:pPr>
      <w:r>
        <w:t xml:space="preserve">      description "Specifies in which type of ManagedFunction the trace should</w:t>
      </w:r>
    </w:p>
    <w:p w14:paraId="002909D4" w14:textId="77777777" w:rsidR="003E773D" w:rsidRDefault="003E773D" w:rsidP="003E773D">
      <w:pPr>
        <w:pStyle w:val="PL"/>
      </w:pPr>
      <w:r>
        <w:t xml:space="preserve">        be activated. The attribute is applicable only for Trace with</w:t>
      </w:r>
    </w:p>
    <w:p w14:paraId="416AAECE" w14:textId="77777777" w:rsidR="003E773D" w:rsidRDefault="003E773D" w:rsidP="003E773D">
      <w:pPr>
        <w:pStyle w:val="PL"/>
      </w:pPr>
      <w:r>
        <w:t xml:space="preserve">        Signalling Based Trace activation. In case this attribute is not used,</w:t>
      </w:r>
    </w:p>
    <w:p w14:paraId="34C0F5CC" w14:textId="77777777" w:rsidR="003E773D" w:rsidRDefault="003E773D" w:rsidP="003E773D">
      <w:pPr>
        <w:pStyle w:val="PL"/>
      </w:pPr>
      <w:r>
        <w:t xml:space="preserve">        it carries a null semantic";</w:t>
      </w:r>
    </w:p>
    <w:p w14:paraId="69A2569E" w14:textId="77777777" w:rsidR="003E773D" w:rsidRDefault="003E773D" w:rsidP="003E773D">
      <w:pPr>
        <w:pStyle w:val="PL"/>
      </w:pPr>
      <w:r>
        <w:t xml:space="preserve">      reference "Clause 5.4 of 3GPP TS 32.422 for additional details on the</w:t>
      </w:r>
    </w:p>
    <w:p w14:paraId="13E1DE7E" w14:textId="77777777" w:rsidR="003E773D" w:rsidRDefault="003E773D" w:rsidP="003E773D">
      <w:pPr>
        <w:pStyle w:val="PL"/>
      </w:pPr>
      <w:r>
        <w:t xml:space="preserve">        allowed values";</w:t>
      </w:r>
    </w:p>
    <w:p w14:paraId="5B213B3F" w14:textId="77777777" w:rsidR="003E773D" w:rsidRDefault="003E773D" w:rsidP="003E773D">
      <w:pPr>
        <w:pStyle w:val="PL"/>
      </w:pPr>
      <w:r>
        <w:t xml:space="preserve">    }</w:t>
      </w:r>
    </w:p>
    <w:p w14:paraId="24EAD7EC" w14:textId="77777777" w:rsidR="003E773D" w:rsidRDefault="003E773D" w:rsidP="003E773D">
      <w:pPr>
        <w:pStyle w:val="PL"/>
      </w:pPr>
    </w:p>
    <w:p w14:paraId="606A521F" w14:textId="77777777" w:rsidR="003E773D" w:rsidRDefault="003E773D" w:rsidP="003E773D">
      <w:pPr>
        <w:pStyle w:val="PL"/>
      </w:pPr>
      <w:r>
        <w:t xml:space="preserve">    list pLMNTarget {</w:t>
      </w:r>
    </w:p>
    <w:p w14:paraId="69DD63D9" w14:textId="77777777" w:rsidR="003E773D" w:rsidRDefault="003E773D" w:rsidP="003E773D">
      <w:pPr>
        <w:pStyle w:val="PL"/>
      </w:pPr>
      <w:r>
        <w:t xml:space="preserve">      key "mcc mnc";</w:t>
      </w:r>
    </w:p>
    <w:p w14:paraId="6D4C6DF2" w14:textId="77777777" w:rsidR="003E773D" w:rsidRDefault="003E773D" w:rsidP="003E773D">
      <w:pPr>
        <w:pStyle w:val="PL"/>
      </w:pPr>
      <w:r>
        <w:t xml:space="preserve">      description "Specifies which PLMN that the subscriber of the session to</w:t>
      </w:r>
    </w:p>
    <w:p w14:paraId="2822CF42" w14:textId="77777777" w:rsidR="003E773D" w:rsidRDefault="003E773D" w:rsidP="003E773D">
      <w:pPr>
        <w:pStyle w:val="PL"/>
      </w:pPr>
      <w:r>
        <w:t xml:space="preserve">        be recorded uses as selected PLMN. PLMN Target might differ from the</w:t>
      </w:r>
    </w:p>
    <w:p w14:paraId="5A75D1A5" w14:textId="77777777" w:rsidR="003E773D" w:rsidRDefault="003E773D" w:rsidP="003E773D">
      <w:pPr>
        <w:pStyle w:val="PL"/>
      </w:pPr>
      <w:r>
        <w:t xml:space="preserve">        PLMN specified in the Trace Reference";</w:t>
      </w:r>
    </w:p>
    <w:p w14:paraId="74F88965" w14:textId="77777777" w:rsidR="003E773D" w:rsidRDefault="003E773D" w:rsidP="003E773D">
      <w:pPr>
        <w:pStyle w:val="PL"/>
      </w:pPr>
      <w:r>
        <w:t xml:space="preserve">      reference "Clause 5.9b of 3GPP TS 32.422";</w:t>
      </w:r>
    </w:p>
    <w:p w14:paraId="7DBBDB74" w14:textId="77777777" w:rsidR="003E773D" w:rsidRDefault="003E773D" w:rsidP="003E773D">
      <w:pPr>
        <w:pStyle w:val="PL"/>
      </w:pPr>
      <w:r>
        <w:t xml:space="preserve">      </w:t>
      </w:r>
    </w:p>
    <w:p w14:paraId="2ADEE368" w14:textId="77777777" w:rsidR="003E773D" w:rsidRDefault="003E773D" w:rsidP="003E773D">
      <w:pPr>
        <w:pStyle w:val="PL"/>
      </w:pPr>
      <w:r>
        <w:t xml:space="preserve">      uses types3gpp:PLMNId;</w:t>
      </w:r>
    </w:p>
    <w:p w14:paraId="43C6E6C5" w14:textId="77777777" w:rsidR="003E773D" w:rsidRDefault="003E773D" w:rsidP="003E773D">
      <w:pPr>
        <w:pStyle w:val="PL"/>
      </w:pPr>
      <w:r>
        <w:t xml:space="preserve">    }</w:t>
      </w:r>
    </w:p>
    <w:p w14:paraId="408FF32D" w14:textId="77777777" w:rsidR="003E773D" w:rsidRDefault="003E773D" w:rsidP="003E773D">
      <w:pPr>
        <w:pStyle w:val="PL"/>
      </w:pPr>
    </w:p>
    <w:p w14:paraId="6D70D67E" w14:textId="77777777" w:rsidR="003E773D" w:rsidRDefault="003E773D" w:rsidP="003E773D">
      <w:pPr>
        <w:pStyle w:val="PL"/>
      </w:pPr>
      <w:r>
        <w:t xml:space="preserve">    leaf-list listOfTraceMetrics {</w:t>
      </w:r>
    </w:p>
    <w:p w14:paraId="1CE1951D" w14:textId="77777777" w:rsidR="003E773D" w:rsidRDefault="003E773D" w:rsidP="003E773D">
      <w:pPr>
        <w:pStyle w:val="PL"/>
      </w:pPr>
      <w:r>
        <w:t xml:space="preserve">      when '../jobType = "TRACE_ONLY"'</w:t>
      </w:r>
    </w:p>
    <w:p w14:paraId="15223E66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5DC07FC2" w14:textId="77777777" w:rsidR="003E773D" w:rsidRDefault="003E773D" w:rsidP="003E773D">
      <w:pPr>
        <w:pStyle w:val="PL"/>
      </w:pPr>
      <w:r>
        <w:t xml:space="preserve">      type string;</w:t>
      </w:r>
    </w:p>
    <w:p w14:paraId="3CF211DD" w14:textId="77777777" w:rsidR="003E773D" w:rsidRDefault="003E773D" w:rsidP="003E773D">
      <w:pPr>
        <w:pStyle w:val="PL"/>
      </w:pPr>
      <w:r>
        <w:t xml:space="preserve">      description "Specifies the metrics to be reported.";</w:t>
      </w:r>
    </w:p>
    <w:p w14:paraId="2DA423B4" w14:textId="77777777" w:rsidR="003E773D" w:rsidRDefault="003E773D" w:rsidP="003E773D">
      <w:pPr>
        <w:pStyle w:val="PL"/>
      </w:pPr>
      <w:r>
        <w:t xml:space="preserve">      reference "Clause 10 of 3GPP TS 32.422";</w:t>
      </w:r>
    </w:p>
    <w:p w14:paraId="0CFA70C2" w14:textId="77777777" w:rsidR="003E773D" w:rsidRDefault="003E773D" w:rsidP="003E773D">
      <w:pPr>
        <w:pStyle w:val="PL"/>
      </w:pPr>
      <w:r>
        <w:t xml:space="preserve">    }</w:t>
      </w:r>
    </w:p>
    <w:p w14:paraId="7EC47713" w14:textId="77777777" w:rsidR="003E773D" w:rsidRDefault="003E773D" w:rsidP="003E773D">
      <w:pPr>
        <w:pStyle w:val="PL"/>
      </w:pPr>
    </w:p>
    <w:p w14:paraId="5219015F" w14:textId="77777777" w:rsidR="003E773D" w:rsidRDefault="003E773D" w:rsidP="003E773D">
      <w:pPr>
        <w:pStyle w:val="PL"/>
      </w:pPr>
      <w:r>
        <w:t xml:space="preserve">    leaf traceReportingConsumerUri {</w:t>
      </w:r>
    </w:p>
    <w:p w14:paraId="245681E4" w14:textId="77777777" w:rsidR="003E773D" w:rsidRDefault="003E773D" w:rsidP="003E773D">
      <w:pPr>
        <w:pStyle w:val="PL"/>
      </w:pPr>
      <w:r>
        <w:t xml:space="preserve">      when '../traceReportingFormat  = "STREAMING"';</w:t>
      </w:r>
    </w:p>
    <w:p w14:paraId="25C1BC48" w14:textId="77777777" w:rsidR="003E773D" w:rsidRDefault="003E773D" w:rsidP="003E773D">
      <w:pPr>
        <w:pStyle w:val="PL"/>
      </w:pPr>
      <w:r>
        <w:t xml:space="preserve">      type inet:uri;</w:t>
      </w:r>
    </w:p>
    <w:p w14:paraId="1460CF54" w14:textId="77777777" w:rsidR="003E773D" w:rsidRDefault="003E773D" w:rsidP="003E773D">
      <w:pPr>
        <w:pStyle w:val="PL"/>
      </w:pPr>
      <w:r>
        <w:t xml:space="preserve">      description "URI of the Streaming Trace data reporting MnS consumer</w:t>
      </w:r>
    </w:p>
    <w:p w14:paraId="60FE93B1" w14:textId="77777777" w:rsidR="003E773D" w:rsidRDefault="003E773D" w:rsidP="003E773D">
      <w:pPr>
        <w:pStyle w:val="PL"/>
      </w:pPr>
      <w:r>
        <w:t xml:space="preserve">        (a.k.a. streaming target).</w:t>
      </w:r>
    </w:p>
    <w:p w14:paraId="2174E6C3" w14:textId="77777777" w:rsidR="003E773D" w:rsidRDefault="003E773D" w:rsidP="003E773D">
      <w:pPr>
        <w:pStyle w:val="PL"/>
      </w:pPr>
      <w:r>
        <w:t xml:space="preserve">        This attribute shall be present if file based trace data reporting is</w:t>
      </w:r>
    </w:p>
    <w:p w14:paraId="1CC58B2D" w14:textId="77777777" w:rsidR="003E773D" w:rsidRDefault="003E773D" w:rsidP="003E773D">
      <w:pPr>
        <w:pStyle w:val="PL"/>
      </w:pPr>
      <w:r>
        <w:t xml:space="preserve">        supported and traceReportingFormat set to 'file based' or when</w:t>
      </w:r>
    </w:p>
    <w:p w14:paraId="617909FF" w14:textId="77777777" w:rsidR="003E773D" w:rsidRDefault="003E773D" w:rsidP="003E773D">
      <w:pPr>
        <w:pStyle w:val="PL"/>
      </w:pPr>
      <w:r>
        <w:t xml:space="preserve">        jobType is set to Logged MDT or Logged MBSFN MDT.";</w:t>
      </w:r>
    </w:p>
    <w:p w14:paraId="7B8174DE" w14:textId="77777777" w:rsidR="003E773D" w:rsidRDefault="003E773D" w:rsidP="003E773D">
      <w:pPr>
        <w:pStyle w:val="PL"/>
      </w:pPr>
      <w:r>
        <w:t xml:space="preserve">      reference "Clause 5.9 of 3GPP TS 32.422";</w:t>
      </w:r>
    </w:p>
    <w:p w14:paraId="306D64CE" w14:textId="77777777" w:rsidR="003E773D" w:rsidRDefault="003E773D" w:rsidP="003E773D">
      <w:pPr>
        <w:pStyle w:val="PL"/>
      </w:pPr>
      <w:r>
        <w:t xml:space="preserve">    }</w:t>
      </w:r>
    </w:p>
    <w:p w14:paraId="6FC10BEC" w14:textId="77777777" w:rsidR="003E773D" w:rsidRDefault="003E773D" w:rsidP="003E773D">
      <w:pPr>
        <w:pStyle w:val="PL"/>
      </w:pPr>
    </w:p>
    <w:p w14:paraId="5BF35BD0" w14:textId="77777777" w:rsidR="003E773D" w:rsidRDefault="003E773D" w:rsidP="003E773D">
      <w:pPr>
        <w:pStyle w:val="PL"/>
      </w:pPr>
      <w:r>
        <w:t xml:space="preserve">    leaf traceCollectionEntityIPAddress {</w:t>
      </w:r>
    </w:p>
    <w:p w14:paraId="221616CD" w14:textId="77777777" w:rsidR="003E773D" w:rsidRDefault="003E773D" w:rsidP="003E773D">
      <w:pPr>
        <w:pStyle w:val="PL"/>
      </w:pPr>
      <w:r>
        <w:t xml:space="preserve">      when '../traceReportingFormat  = "FILE_BASED" or '</w:t>
      </w:r>
    </w:p>
    <w:p w14:paraId="447580F4" w14:textId="77777777" w:rsidR="003E773D" w:rsidRDefault="003E773D" w:rsidP="003E773D">
      <w:pPr>
        <w:pStyle w:val="PL"/>
      </w:pPr>
      <w:r>
        <w:t xml:space="preserve">        +'../jobType = "LOGGED_MDT_ONLY" or ../jobType = "LOGGED_MBSFN_MDT"';</w:t>
      </w:r>
    </w:p>
    <w:p w14:paraId="6AE0D93E" w14:textId="77777777" w:rsidR="003E773D" w:rsidRDefault="003E773D" w:rsidP="003E773D">
      <w:pPr>
        <w:pStyle w:val="PL"/>
      </w:pPr>
      <w:r>
        <w:t xml:space="preserve">      type union {</w:t>
      </w:r>
    </w:p>
    <w:p w14:paraId="4EFB201A" w14:textId="77777777" w:rsidR="003E773D" w:rsidRDefault="003E773D" w:rsidP="003E773D">
      <w:pPr>
        <w:pStyle w:val="PL"/>
      </w:pPr>
      <w:r>
        <w:t xml:space="preserve">        type inet:uri;</w:t>
      </w:r>
    </w:p>
    <w:p w14:paraId="130B5399" w14:textId="77777777" w:rsidR="003E773D" w:rsidRDefault="003E773D" w:rsidP="003E773D">
      <w:pPr>
        <w:pStyle w:val="PL"/>
      </w:pPr>
      <w:r>
        <w:t xml:space="preserve">        type inet:ip-address;</w:t>
      </w:r>
    </w:p>
    <w:p w14:paraId="3492D95E" w14:textId="77777777" w:rsidR="003E773D" w:rsidRDefault="003E773D" w:rsidP="003E773D">
      <w:pPr>
        <w:pStyle w:val="PL"/>
      </w:pPr>
      <w:r>
        <w:t xml:space="preserve">      }</w:t>
      </w:r>
    </w:p>
    <w:p w14:paraId="00A9BB40" w14:textId="77777777" w:rsidR="003E773D" w:rsidRDefault="003E773D" w:rsidP="003E773D">
      <w:pPr>
        <w:pStyle w:val="PL"/>
      </w:pPr>
      <w:r>
        <w:t xml:space="preserve">      mandatory true;</w:t>
      </w:r>
    </w:p>
    <w:p w14:paraId="0A814066" w14:textId="77777777" w:rsidR="003E773D" w:rsidRDefault="003E773D" w:rsidP="003E773D">
      <w:pPr>
        <w:pStyle w:val="PL"/>
      </w:pPr>
      <w:r>
        <w:t xml:space="preserve">      description "Specifies the address of the Trace Collection Entity when</w:t>
      </w:r>
    </w:p>
    <w:p w14:paraId="1B903ABC" w14:textId="77777777" w:rsidR="003E773D" w:rsidRDefault="003E773D" w:rsidP="003E773D">
      <w:pPr>
        <w:pStyle w:val="PL"/>
      </w:pPr>
      <w:r>
        <w:t xml:space="preserve">        the attribute traceReportingFormat is configured for the file-based</w:t>
      </w:r>
    </w:p>
    <w:p w14:paraId="072A0DB0" w14:textId="77777777" w:rsidR="003E773D" w:rsidRDefault="003E773D" w:rsidP="003E773D">
      <w:pPr>
        <w:pStyle w:val="PL"/>
      </w:pPr>
      <w:r>
        <w:t xml:space="preserve">        reporting. The attribute is applicable for both Trace and MDT.";</w:t>
      </w:r>
    </w:p>
    <w:p w14:paraId="735BCA6D" w14:textId="77777777" w:rsidR="003E773D" w:rsidRDefault="003E773D" w:rsidP="003E773D">
      <w:pPr>
        <w:pStyle w:val="PL"/>
      </w:pPr>
      <w:r>
        <w:t xml:space="preserve">      reference "Clause 5.9 of 3GPP TS 32.422";</w:t>
      </w:r>
    </w:p>
    <w:p w14:paraId="2371A39C" w14:textId="77777777" w:rsidR="003E773D" w:rsidRDefault="003E773D" w:rsidP="003E773D">
      <w:pPr>
        <w:pStyle w:val="PL"/>
      </w:pPr>
      <w:r>
        <w:t xml:space="preserve">    }</w:t>
      </w:r>
    </w:p>
    <w:p w14:paraId="599E5809" w14:textId="77777777" w:rsidR="003E773D" w:rsidRDefault="003E773D" w:rsidP="003E773D">
      <w:pPr>
        <w:pStyle w:val="PL"/>
      </w:pPr>
    </w:p>
    <w:p w14:paraId="2AA42C3C" w14:textId="77777777" w:rsidR="003E773D" w:rsidRDefault="003E773D" w:rsidP="003E773D">
      <w:pPr>
        <w:pStyle w:val="PL"/>
      </w:pPr>
      <w:r>
        <w:t xml:space="preserve">    leaf traceDepth {</w:t>
      </w:r>
    </w:p>
    <w:p w14:paraId="7741C0E7" w14:textId="77777777" w:rsidR="003E773D" w:rsidRDefault="003E773D" w:rsidP="003E773D">
      <w:pPr>
        <w:pStyle w:val="PL"/>
      </w:pPr>
      <w:r>
        <w:t xml:space="preserve">      when '../jobType = "TRACE_ONLY"'</w:t>
      </w:r>
    </w:p>
    <w:p w14:paraId="30924638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769CA62F" w14:textId="77777777" w:rsidR="003E773D" w:rsidRDefault="003E773D" w:rsidP="003E773D">
      <w:pPr>
        <w:pStyle w:val="PL"/>
      </w:pPr>
      <w:r>
        <w:t xml:space="preserve">      type enumeration  {</w:t>
      </w:r>
    </w:p>
    <w:p w14:paraId="72A06317" w14:textId="77777777" w:rsidR="003E773D" w:rsidRDefault="003E773D" w:rsidP="003E773D">
      <w:pPr>
        <w:pStyle w:val="PL"/>
      </w:pPr>
      <w:r>
        <w:t xml:space="preserve">        enum MINIMUM;</w:t>
      </w:r>
    </w:p>
    <w:p w14:paraId="0E0659AD" w14:textId="77777777" w:rsidR="003E773D" w:rsidRDefault="003E773D" w:rsidP="003E773D">
      <w:pPr>
        <w:pStyle w:val="PL"/>
      </w:pPr>
      <w:r>
        <w:t xml:space="preserve">        enum MEDIUM;</w:t>
      </w:r>
    </w:p>
    <w:p w14:paraId="24AB001D" w14:textId="77777777" w:rsidR="003E773D" w:rsidRDefault="003E773D" w:rsidP="003E773D">
      <w:pPr>
        <w:pStyle w:val="PL"/>
      </w:pPr>
      <w:r>
        <w:t xml:space="preserve">        enum MAXIMUM;</w:t>
      </w:r>
    </w:p>
    <w:p w14:paraId="4F303033" w14:textId="77777777" w:rsidR="003E773D" w:rsidRDefault="003E773D" w:rsidP="003E773D">
      <w:pPr>
        <w:pStyle w:val="PL"/>
      </w:pPr>
      <w:r>
        <w:t xml:space="preserve">        enum VENDORMINIMUM;</w:t>
      </w:r>
    </w:p>
    <w:p w14:paraId="06B6024D" w14:textId="77777777" w:rsidR="003E773D" w:rsidRDefault="003E773D" w:rsidP="003E773D">
      <w:pPr>
        <w:pStyle w:val="PL"/>
      </w:pPr>
      <w:r>
        <w:t xml:space="preserve">        enum VENDORMEDIUM;</w:t>
      </w:r>
    </w:p>
    <w:p w14:paraId="0F82FB6C" w14:textId="77777777" w:rsidR="003E773D" w:rsidRDefault="003E773D" w:rsidP="003E773D">
      <w:pPr>
        <w:pStyle w:val="PL"/>
      </w:pPr>
      <w:r>
        <w:t xml:space="preserve">        enum VENDORMAXIMUM;</w:t>
      </w:r>
    </w:p>
    <w:p w14:paraId="2EF42199" w14:textId="77777777" w:rsidR="003E773D" w:rsidRDefault="003E773D" w:rsidP="003E773D">
      <w:pPr>
        <w:pStyle w:val="PL"/>
      </w:pPr>
      <w:r>
        <w:t xml:space="preserve">      }</w:t>
      </w:r>
    </w:p>
    <w:p w14:paraId="66B9A95F" w14:textId="77777777" w:rsidR="003E773D" w:rsidRDefault="003E773D" w:rsidP="003E773D">
      <w:pPr>
        <w:pStyle w:val="PL"/>
      </w:pPr>
      <w:r>
        <w:t xml:space="preserve">      default MAXIMUM;</w:t>
      </w:r>
    </w:p>
    <w:p w14:paraId="7BA38397" w14:textId="77777777" w:rsidR="003E773D" w:rsidRDefault="003E773D" w:rsidP="003E773D">
      <w:pPr>
        <w:pStyle w:val="PL"/>
      </w:pPr>
      <w:r>
        <w:t xml:space="preserve">      description "Specifies how detailed information should be recorded in the</w:t>
      </w:r>
    </w:p>
    <w:p w14:paraId="4AFC2F24" w14:textId="77777777" w:rsidR="003E773D" w:rsidRDefault="003E773D" w:rsidP="003E773D">
      <w:pPr>
        <w:pStyle w:val="PL"/>
      </w:pPr>
      <w:r>
        <w:t xml:space="preserve">        Network Element. The Trace Depth is a paremeter for Trace Session level,</w:t>
      </w:r>
    </w:p>
    <w:p w14:paraId="47A95883" w14:textId="77777777" w:rsidR="003E773D" w:rsidRDefault="003E773D" w:rsidP="003E773D">
      <w:pPr>
        <w:pStyle w:val="PL"/>
      </w:pPr>
      <w:r>
        <w:t xml:space="preserve">        i.e., the Trace Depth is the same for all of the NEs to be traced in</w:t>
      </w:r>
    </w:p>
    <w:p w14:paraId="46B56AAA" w14:textId="77777777" w:rsidR="003E773D" w:rsidRDefault="003E773D" w:rsidP="003E773D">
      <w:pPr>
        <w:pStyle w:val="PL"/>
      </w:pPr>
      <w:r>
        <w:t xml:space="preserve">        the same Trace Session.</w:t>
      </w:r>
    </w:p>
    <w:p w14:paraId="38C9C3C4" w14:textId="77777777" w:rsidR="003E773D" w:rsidRDefault="003E773D" w:rsidP="003E773D">
      <w:pPr>
        <w:pStyle w:val="PL"/>
      </w:pPr>
      <w:r>
        <w:t xml:space="preserve">        The attribute is applicable only for Trace, otherwise it carries a null</w:t>
      </w:r>
    </w:p>
    <w:p w14:paraId="2F67FF09" w14:textId="77777777" w:rsidR="003E773D" w:rsidRDefault="003E773D" w:rsidP="003E773D">
      <w:pPr>
        <w:pStyle w:val="PL"/>
      </w:pPr>
      <w:r>
        <w:t xml:space="preserve">        semantic.";</w:t>
      </w:r>
    </w:p>
    <w:p w14:paraId="43AFC506" w14:textId="77777777" w:rsidR="003E773D" w:rsidRDefault="003E773D" w:rsidP="003E773D">
      <w:pPr>
        <w:pStyle w:val="PL"/>
      </w:pPr>
      <w:r>
        <w:t xml:space="preserve">      reference "Clause 5.3 of 3GPP TS 32.422";</w:t>
      </w:r>
    </w:p>
    <w:p w14:paraId="49265F54" w14:textId="77777777" w:rsidR="003E773D" w:rsidRDefault="003E773D" w:rsidP="003E773D">
      <w:pPr>
        <w:pStyle w:val="PL"/>
      </w:pPr>
      <w:r>
        <w:t xml:space="preserve">    }</w:t>
      </w:r>
    </w:p>
    <w:p w14:paraId="602405C9" w14:textId="77777777" w:rsidR="003E773D" w:rsidRDefault="003E773D" w:rsidP="003E773D">
      <w:pPr>
        <w:pStyle w:val="PL"/>
      </w:pPr>
    </w:p>
    <w:p w14:paraId="60FEDBEA" w14:textId="77777777" w:rsidR="003E773D" w:rsidRDefault="003E773D" w:rsidP="003E773D">
      <w:pPr>
        <w:pStyle w:val="PL"/>
      </w:pPr>
      <w:r>
        <w:t xml:space="preserve">    list traceReference {</w:t>
      </w:r>
    </w:p>
    <w:p w14:paraId="2C478F6D" w14:textId="77777777" w:rsidR="003E773D" w:rsidRDefault="003E773D" w:rsidP="003E773D">
      <w:pPr>
        <w:pStyle w:val="PL"/>
      </w:pPr>
      <w:r>
        <w:t xml:space="preserve">      uses TraceReference;</w:t>
      </w:r>
    </w:p>
    <w:p w14:paraId="50562642" w14:textId="77777777" w:rsidR="003E773D" w:rsidRDefault="003E773D" w:rsidP="003E773D">
      <w:pPr>
        <w:pStyle w:val="PL"/>
      </w:pPr>
      <w:r>
        <w:t xml:space="preserve">      key "mcc mnc traceId";</w:t>
      </w:r>
    </w:p>
    <w:p w14:paraId="14068DC4" w14:textId="77777777" w:rsidR="003E773D" w:rsidRDefault="003E773D" w:rsidP="003E773D">
      <w:pPr>
        <w:pStyle w:val="PL"/>
      </w:pPr>
      <w:r>
        <w:t xml:space="preserve">      max-elements 1;</w:t>
      </w:r>
    </w:p>
    <w:p w14:paraId="5A795F3C" w14:textId="77777777" w:rsidR="003E773D" w:rsidRDefault="003E773D" w:rsidP="003E773D">
      <w:pPr>
        <w:pStyle w:val="PL"/>
      </w:pPr>
      <w:r>
        <w:t xml:space="preserve">      description "A globally unique identifier, which uniquely identifies the</w:t>
      </w:r>
    </w:p>
    <w:p w14:paraId="7D476220" w14:textId="77777777" w:rsidR="003E773D" w:rsidRDefault="003E773D" w:rsidP="003E773D">
      <w:pPr>
        <w:pStyle w:val="PL"/>
      </w:pPr>
      <w:r>
        <w:t xml:space="preserve">        Trace Session that is created by the TraceJob.</w:t>
      </w:r>
    </w:p>
    <w:p w14:paraId="368C63F4" w14:textId="77777777" w:rsidR="003E773D" w:rsidRDefault="003E773D" w:rsidP="003E773D">
      <w:pPr>
        <w:pStyle w:val="PL"/>
      </w:pPr>
      <w:r>
        <w:t xml:space="preserve">        In case of shared network, it is the MCC and MNC of the Participating</w:t>
      </w:r>
    </w:p>
    <w:p w14:paraId="42E36B12" w14:textId="77777777" w:rsidR="003E773D" w:rsidRDefault="003E773D" w:rsidP="003E773D">
      <w:pPr>
        <w:pStyle w:val="PL"/>
      </w:pPr>
      <w:r>
        <w:t xml:space="preserve">        Operator that request the trace session that shall be provided.</w:t>
      </w:r>
    </w:p>
    <w:p w14:paraId="298F6CCE" w14:textId="77777777" w:rsidR="003E773D" w:rsidRDefault="003E773D" w:rsidP="003E773D">
      <w:pPr>
        <w:pStyle w:val="PL"/>
      </w:pPr>
      <w:r>
        <w:t xml:space="preserve">        The attribute is applicable for both Trace and MDT.";</w:t>
      </w:r>
    </w:p>
    <w:p w14:paraId="7E4DD773" w14:textId="77777777" w:rsidR="003E773D" w:rsidRDefault="003E773D" w:rsidP="003E773D">
      <w:pPr>
        <w:pStyle w:val="PL"/>
      </w:pPr>
      <w:r>
        <w:t xml:space="preserve">    }</w:t>
      </w:r>
    </w:p>
    <w:p w14:paraId="0B4F54F6" w14:textId="77777777" w:rsidR="003E773D" w:rsidRDefault="003E773D" w:rsidP="003E773D">
      <w:pPr>
        <w:pStyle w:val="PL"/>
      </w:pPr>
    </w:p>
    <w:p w14:paraId="7D7B1058" w14:textId="77777777" w:rsidR="003E773D" w:rsidRDefault="003E773D" w:rsidP="003E773D">
      <w:pPr>
        <w:pStyle w:val="PL"/>
      </w:pPr>
      <w:r>
        <w:t xml:space="preserve">    leaf jobId {</w:t>
      </w:r>
    </w:p>
    <w:p w14:paraId="752EFBE6" w14:textId="77777777" w:rsidR="003E773D" w:rsidRDefault="003E773D" w:rsidP="003E773D">
      <w:pPr>
        <w:pStyle w:val="PL"/>
      </w:pPr>
      <w:r>
        <w:t xml:space="preserve">      type string;</w:t>
      </w:r>
    </w:p>
    <w:p w14:paraId="2682912E" w14:textId="77777777" w:rsidR="003E773D" w:rsidRDefault="003E773D" w:rsidP="003E773D">
      <w:pPr>
        <w:pStyle w:val="PL"/>
      </w:pPr>
      <w:r>
        <w:t xml:space="preserve">      description "Identifier of a TraceJob";</w:t>
      </w:r>
    </w:p>
    <w:p w14:paraId="7A085777" w14:textId="77777777" w:rsidR="003E773D" w:rsidRDefault="003E773D" w:rsidP="003E773D">
      <w:pPr>
        <w:pStyle w:val="PL"/>
      </w:pPr>
      <w:r>
        <w:t xml:space="preserve">      yext3gpp:inVariant;</w:t>
      </w:r>
    </w:p>
    <w:p w14:paraId="2D10748E" w14:textId="77777777" w:rsidR="003E773D" w:rsidRDefault="003E773D" w:rsidP="003E773D">
      <w:pPr>
        <w:pStyle w:val="PL"/>
      </w:pPr>
      <w:r>
        <w:t xml:space="preserve">    }</w:t>
      </w:r>
    </w:p>
    <w:p w14:paraId="6B543D08" w14:textId="77777777" w:rsidR="003E773D" w:rsidRDefault="003E773D" w:rsidP="003E773D">
      <w:pPr>
        <w:pStyle w:val="PL"/>
      </w:pPr>
      <w:r>
        <w:t xml:space="preserve">    </w:t>
      </w:r>
    </w:p>
    <w:p w14:paraId="19B646C2" w14:textId="77777777" w:rsidR="003E773D" w:rsidRDefault="003E773D" w:rsidP="003E773D">
      <w:pPr>
        <w:pStyle w:val="PL"/>
      </w:pPr>
      <w:r>
        <w:t xml:space="preserve">    leaf traceReportingFormat {</w:t>
      </w:r>
    </w:p>
    <w:p w14:paraId="00C534DB" w14:textId="77777777" w:rsidR="003E773D" w:rsidRDefault="003E773D" w:rsidP="003E773D">
      <w:pPr>
        <w:pStyle w:val="PL"/>
      </w:pPr>
      <w:r>
        <w:t xml:space="preserve">      type enumeration {</w:t>
      </w:r>
    </w:p>
    <w:p w14:paraId="288967C3" w14:textId="77777777" w:rsidR="003E773D" w:rsidRDefault="003E773D" w:rsidP="003E773D">
      <w:pPr>
        <w:pStyle w:val="PL"/>
      </w:pPr>
      <w:r>
        <w:t xml:space="preserve">        enum FILE_BASED;</w:t>
      </w:r>
    </w:p>
    <w:p w14:paraId="3A5E7224" w14:textId="77777777" w:rsidR="003E773D" w:rsidRDefault="003E773D" w:rsidP="003E773D">
      <w:pPr>
        <w:pStyle w:val="PL"/>
      </w:pPr>
      <w:r>
        <w:t xml:space="preserve">        enum STREAMING;</w:t>
      </w:r>
    </w:p>
    <w:p w14:paraId="544DAD4D" w14:textId="77777777" w:rsidR="003E773D" w:rsidRDefault="003E773D" w:rsidP="003E773D">
      <w:pPr>
        <w:pStyle w:val="PL"/>
      </w:pPr>
      <w:r>
        <w:t xml:space="preserve">      }</w:t>
      </w:r>
    </w:p>
    <w:p w14:paraId="42FE3971" w14:textId="77777777" w:rsidR="003E773D" w:rsidRDefault="003E773D" w:rsidP="003E773D">
      <w:pPr>
        <w:pStyle w:val="PL"/>
      </w:pPr>
      <w:r>
        <w:t xml:space="preserve">      default FILE_BASED;</w:t>
      </w:r>
    </w:p>
    <w:p w14:paraId="2DEE6F0E" w14:textId="77777777" w:rsidR="003E773D" w:rsidRDefault="003E773D" w:rsidP="003E773D">
      <w:pPr>
        <w:pStyle w:val="PL"/>
      </w:pPr>
      <w:r>
        <w:t xml:space="preserve">      description "Specifies the trace reporting format - streaming trace</w:t>
      </w:r>
    </w:p>
    <w:p w14:paraId="2F273F1C" w14:textId="77777777" w:rsidR="003E773D" w:rsidRDefault="003E773D" w:rsidP="003E773D">
      <w:pPr>
        <w:pStyle w:val="PL"/>
      </w:pPr>
      <w:r>
        <w:t xml:space="preserve">        reporting or file-based trace reporting";</w:t>
      </w:r>
    </w:p>
    <w:p w14:paraId="0FACD28B" w14:textId="77777777" w:rsidR="003E773D" w:rsidRDefault="003E773D" w:rsidP="003E773D">
      <w:pPr>
        <w:pStyle w:val="PL"/>
      </w:pPr>
      <w:r>
        <w:t xml:space="preserve">      reference "3GPP TS 32.422 clause 5.11";</w:t>
      </w:r>
    </w:p>
    <w:p w14:paraId="7415C8E7" w14:textId="77777777" w:rsidR="003E773D" w:rsidRDefault="003E773D" w:rsidP="003E773D">
      <w:pPr>
        <w:pStyle w:val="PL"/>
      </w:pPr>
      <w:r>
        <w:t xml:space="preserve">    }</w:t>
      </w:r>
    </w:p>
    <w:p w14:paraId="02C93EC8" w14:textId="77777777" w:rsidR="003E773D" w:rsidRDefault="003E773D" w:rsidP="003E773D">
      <w:pPr>
        <w:pStyle w:val="PL"/>
      </w:pPr>
      <w:r>
        <w:t xml:space="preserve">    list traceTarget {</w:t>
      </w:r>
    </w:p>
    <w:p w14:paraId="7D7A31AE" w14:textId="77777777" w:rsidR="003E773D" w:rsidRDefault="003E773D" w:rsidP="003E773D">
      <w:pPr>
        <w:pStyle w:val="PL"/>
      </w:pPr>
      <w:r>
        <w:t xml:space="preserve">      key "targetIdType targetIdValue";</w:t>
      </w:r>
    </w:p>
    <w:p w14:paraId="53D0D4CD" w14:textId="77777777" w:rsidR="003E773D" w:rsidRDefault="003E773D" w:rsidP="003E773D">
      <w:pPr>
        <w:pStyle w:val="PL"/>
      </w:pPr>
      <w:r>
        <w:t xml:space="preserve">      max-elements 1;</w:t>
      </w:r>
    </w:p>
    <w:p w14:paraId="0D809F4E" w14:textId="77777777" w:rsidR="003E773D" w:rsidRDefault="003E773D" w:rsidP="003E773D">
      <w:pPr>
        <w:pStyle w:val="PL"/>
      </w:pPr>
    </w:p>
    <w:p w14:paraId="1A6C3D38" w14:textId="77777777" w:rsidR="003E773D" w:rsidRDefault="003E773D" w:rsidP="003E773D">
      <w:pPr>
        <w:pStyle w:val="PL"/>
      </w:pPr>
      <w:r>
        <w:t xml:space="preserve">      leaf targetIdType {</w:t>
      </w:r>
    </w:p>
    <w:p w14:paraId="45754491" w14:textId="77777777" w:rsidR="003E773D" w:rsidRDefault="003E773D" w:rsidP="003E773D">
      <w:pPr>
        <w:pStyle w:val="PL"/>
      </w:pPr>
      <w:r>
        <w:t xml:space="preserve">        type enumeration {</w:t>
      </w:r>
    </w:p>
    <w:p w14:paraId="3ED4437F" w14:textId="77777777" w:rsidR="003E773D" w:rsidRDefault="003E773D" w:rsidP="003E773D">
      <w:pPr>
        <w:pStyle w:val="PL"/>
      </w:pPr>
      <w:r>
        <w:t xml:space="preserve">          enum IMSI;</w:t>
      </w:r>
    </w:p>
    <w:p w14:paraId="702E2A4A" w14:textId="77777777" w:rsidR="003E773D" w:rsidRDefault="003E773D" w:rsidP="003E773D">
      <w:pPr>
        <w:pStyle w:val="PL"/>
      </w:pPr>
      <w:r>
        <w:t xml:space="preserve">          enum IMEI;</w:t>
      </w:r>
    </w:p>
    <w:p w14:paraId="361939D7" w14:textId="77777777" w:rsidR="003E773D" w:rsidRDefault="003E773D" w:rsidP="003E773D">
      <w:pPr>
        <w:pStyle w:val="PL"/>
      </w:pPr>
      <w:r>
        <w:t xml:space="preserve">          enum IMEISV;</w:t>
      </w:r>
    </w:p>
    <w:p w14:paraId="00CCC8BF" w14:textId="77777777" w:rsidR="003E773D" w:rsidRDefault="003E773D" w:rsidP="003E773D">
      <w:pPr>
        <w:pStyle w:val="PL"/>
      </w:pPr>
      <w:r>
        <w:t xml:space="preserve">          enum PUBLIC_ID;</w:t>
      </w:r>
    </w:p>
    <w:p w14:paraId="4B3E007B" w14:textId="77777777" w:rsidR="003E773D" w:rsidRDefault="003E773D" w:rsidP="003E773D">
      <w:pPr>
        <w:pStyle w:val="PL"/>
      </w:pPr>
      <w:r>
        <w:t xml:space="preserve">          enum UTRAN_CELL;</w:t>
      </w:r>
    </w:p>
    <w:p w14:paraId="24A55843" w14:textId="77777777" w:rsidR="003E773D" w:rsidRDefault="003E773D" w:rsidP="003E773D">
      <w:pPr>
        <w:pStyle w:val="PL"/>
      </w:pPr>
      <w:r>
        <w:t xml:space="preserve">          enum E_UTRAN_CELL;</w:t>
      </w:r>
    </w:p>
    <w:p w14:paraId="7637BEA7" w14:textId="77777777" w:rsidR="003E773D" w:rsidRDefault="003E773D" w:rsidP="003E773D">
      <w:pPr>
        <w:pStyle w:val="PL"/>
      </w:pPr>
      <w:r>
        <w:t xml:space="preserve">          enum NG_RAN_CELL;</w:t>
      </w:r>
    </w:p>
    <w:p w14:paraId="539A1556" w14:textId="77777777" w:rsidR="003E773D" w:rsidRDefault="003E773D" w:rsidP="003E773D">
      <w:pPr>
        <w:pStyle w:val="PL"/>
      </w:pPr>
      <w:r>
        <w:t xml:space="preserve">          enum ENB;</w:t>
      </w:r>
    </w:p>
    <w:p w14:paraId="59316A12" w14:textId="77777777" w:rsidR="003E773D" w:rsidRDefault="003E773D" w:rsidP="003E773D">
      <w:pPr>
        <w:pStyle w:val="PL"/>
      </w:pPr>
      <w:r>
        <w:t xml:space="preserve">          enum RNC;</w:t>
      </w:r>
    </w:p>
    <w:p w14:paraId="57BF089C" w14:textId="77777777" w:rsidR="003E773D" w:rsidRDefault="003E773D" w:rsidP="003E773D">
      <w:pPr>
        <w:pStyle w:val="PL"/>
      </w:pPr>
      <w:r>
        <w:t xml:space="preserve">          enum GNB;</w:t>
      </w:r>
    </w:p>
    <w:p w14:paraId="56BA1ADE" w14:textId="77777777" w:rsidR="003E773D" w:rsidRDefault="003E773D" w:rsidP="003E773D">
      <w:pPr>
        <w:pStyle w:val="PL"/>
      </w:pPr>
      <w:r>
        <w:t xml:space="preserve">          enum SUPI;</w:t>
      </w:r>
    </w:p>
    <w:p w14:paraId="3CA59A74" w14:textId="77777777" w:rsidR="003E773D" w:rsidRDefault="003E773D" w:rsidP="003E773D">
      <w:pPr>
        <w:pStyle w:val="PL"/>
      </w:pPr>
      <w:r>
        <w:t xml:space="preserve">        }</w:t>
      </w:r>
    </w:p>
    <w:p w14:paraId="38232BE2" w14:textId="77777777" w:rsidR="003E773D" w:rsidRDefault="003E773D" w:rsidP="003E773D">
      <w:pPr>
        <w:pStyle w:val="PL"/>
      </w:pPr>
      <w:r>
        <w:t xml:space="preserve">      }</w:t>
      </w:r>
    </w:p>
    <w:p w14:paraId="38574B7A" w14:textId="77777777" w:rsidR="003E773D" w:rsidRDefault="003E773D" w:rsidP="003E773D">
      <w:pPr>
        <w:pStyle w:val="PL"/>
      </w:pPr>
    </w:p>
    <w:p w14:paraId="07F76103" w14:textId="77777777" w:rsidR="003E773D" w:rsidRDefault="003E773D" w:rsidP="003E773D">
      <w:pPr>
        <w:pStyle w:val="PL"/>
      </w:pPr>
      <w:r>
        <w:t xml:space="preserve">      leaf targetIdValue {</w:t>
      </w:r>
    </w:p>
    <w:p w14:paraId="385173D3" w14:textId="77777777" w:rsidR="003E773D" w:rsidRDefault="003E773D" w:rsidP="003E773D">
      <w:pPr>
        <w:pStyle w:val="PL"/>
      </w:pPr>
      <w:r>
        <w:t xml:space="preserve">        type string;</w:t>
      </w:r>
    </w:p>
    <w:p w14:paraId="27D54749" w14:textId="77777777" w:rsidR="003E773D" w:rsidRDefault="003E773D" w:rsidP="003E773D">
      <w:pPr>
        <w:pStyle w:val="PL"/>
      </w:pPr>
      <w:r>
        <w:t xml:space="preserve">      }</w:t>
      </w:r>
    </w:p>
    <w:p w14:paraId="3C1C88FF" w14:textId="77777777" w:rsidR="003E773D" w:rsidRDefault="003E773D" w:rsidP="003E773D">
      <w:pPr>
        <w:pStyle w:val="PL"/>
      </w:pPr>
    </w:p>
    <w:p w14:paraId="2DC0716F" w14:textId="77777777" w:rsidR="003E773D" w:rsidRDefault="003E773D" w:rsidP="003E773D">
      <w:pPr>
        <w:pStyle w:val="PL"/>
      </w:pPr>
      <w:r>
        <w:t xml:space="preserve">      description "Specifies the target object of the Trace and MDT. The</w:t>
      </w:r>
    </w:p>
    <w:p w14:paraId="4ACC7E26" w14:textId="77777777" w:rsidR="003E773D" w:rsidRDefault="003E773D" w:rsidP="003E773D">
      <w:pPr>
        <w:pStyle w:val="PL"/>
      </w:pPr>
      <w:r>
        <w:t xml:space="preserve">        attribute is applicable for both Trace and MDT. This attribute</w:t>
      </w:r>
    </w:p>
    <w:p w14:paraId="221054F1" w14:textId="77777777" w:rsidR="003E773D" w:rsidRDefault="003E773D" w:rsidP="003E773D">
      <w:pPr>
        <w:pStyle w:val="PL"/>
      </w:pPr>
      <w:r>
        <w:t xml:space="preserve">        includes the ID type of the target as an enumeration and the ID value.</w:t>
      </w:r>
    </w:p>
    <w:p w14:paraId="679772EC" w14:textId="77777777" w:rsidR="003E773D" w:rsidRDefault="003E773D" w:rsidP="003E773D">
      <w:pPr>
        <w:pStyle w:val="PL"/>
      </w:pPr>
    </w:p>
    <w:p w14:paraId="3820AB9D" w14:textId="77777777" w:rsidR="003E773D" w:rsidRDefault="003E773D" w:rsidP="003E773D">
      <w:pPr>
        <w:pStyle w:val="PL"/>
      </w:pPr>
      <w:r>
        <w:t xml:space="preserve">        The traceTarget shall be public ID in case of a Management Based</w:t>
      </w:r>
    </w:p>
    <w:p w14:paraId="586484BE" w14:textId="77777777" w:rsidR="003E773D" w:rsidRDefault="003E773D" w:rsidP="003E773D">
      <w:pPr>
        <w:pStyle w:val="PL"/>
      </w:pPr>
      <w:r>
        <w:t xml:space="preserve">        Activation is done to an ScscfFunction. The traceTarget shall be</w:t>
      </w:r>
    </w:p>
    <w:p w14:paraId="23455DA5" w14:textId="77777777" w:rsidR="003E773D" w:rsidRDefault="003E773D" w:rsidP="003E773D">
      <w:pPr>
        <w:pStyle w:val="PL"/>
      </w:pPr>
      <w:r>
        <w:t xml:space="preserve">        cell only in case of the UTRAN cell traffic trace function.</w:t>
      </w:r>
    </w:p>
    <w:p w14:paraId="372636A5" w14:textId="77777777" w:rsidR="003E773D" w:rsidRDefault="003E773D" w:rsidP="003E773D">
      <w:pPr>
        <w:pStyle w:val="PL"/>
      </w:pPr>
    </w:p>
    <w:p w14:paraId="500B1828" w14:textId="77777777" w:rsidR="003E773D" w:rsidRDefault="003E773D" w:rsidP="003E773D">
      <w:pPr>
        <w:pStyle w:val="PL"/>
      </w:pPr>
      <w:r>
        <w:t xml:space="preserve">        The traceTarget shall be E-UtranCell only in case of E-UTRAN cell</w:t>
      </w:r>
    </w:p>
    <w:p w14:paraId="54AA838E" w14:textId="77777777" w:rsidR="003E773D" w:rsidRDefault="003E773D" w:rsidP="003E773D">
      <w:pPr>
        <w:pStyle w:val="PL"/>
      </w:pPr>
      <w:r>
        <w:t xml:space="preserve">        traffic trace function.The traceTarget shall be either IMSI or</w:t>
      </w:r>
    </w:p>
    <w:p w14:paraId="2C85D44D" w14:textId="77777777" w:rsidR="003E773D" w:rsidRDefault="003E773D" w:rsidP="003E773D">
      <w:pPr>
        <w:pStyle w:val="PL"/>
      </w:pPr>
      <w:r>
        <w:t xml:space="preserve">        IMEI(SV) if the Trace Session is activated to any of the following</w:t>
      </w:r>
    </w:p>
    <w:p w14:paraId="252E4F2A" w14:textId="77777777" w:rsidR="003E773D" w:rsidRDefault="003E773D" w:rsidP="003E773D">
      <w:pPr>
        <w:pStyle w:val="PL"/>
      </w:pPr>
      <w:r>
        <w:t xml:space="preserve">        ManagedEntity(ies):</w:t>
      </w:r>
    </w:p>
    <w:p w14:paraId="7C9FB2C7" w14:textId="77777777" w:rsidR="003E773D" w:rsidRDefault="003E773D" w:rsidP="003E773D">
      <w:pPr>
        <w:pStyle w:val="PL"/>
      </w:pPr>
      <w:r>
        <w:t xml:space="preserve">        - HssFunction</w:t>
      </w:r>
    </w:p>
    <w:p w14:paraId="159A8929" w14:textId="77777777" w:rsidR="003E773D" w:rsidRDefault="003E773D" w:rsidP="003E773D">
      <w:pPr>
        <w:pStyle w:val="PL"/>
      </w:pPr>
      <w:r>
        <w:t xml:space="preserve">        - MscServerFunction</w:t>
      </w:r>
    </w:p>
    <w:p w14:paraId="648CAFF3" w14:textId="77777777" w:rsidR="003E773D" w:rsidRDefault="003E773D" w:rsidP="003E773D">
      <w:pPr>
        <w:pStyle w:val="PL"/>
      </w:pPr>
      <w:r>
        <w:t xml:space="preserve">        - SgsnFunction</w:t>
      </w:r>
    </w:p>
    <w:p w14:paraId="0446F71D" w14:textId="77777777" w:rsidR="003E773D" w:rsidRDefault="003E773D" w:rsidP="003E773D">
      <w:pPr>
        <w:pStyle w:val="PL"/>
      </w:pPr>
      <w:r>
        <w:t xml:space="preserve">        - GgsnFunction</w:t>
      </w:r>
    </w:p>
    <w:p w14:paraId="3182D459" w14:textId="77777777" w:rsidR="003E773D" w:rsidRDefault="003E773D" w:rsidP="003E773D">
      <w:pPr>
        <w:pStyle w:val="PL"/>
      </w:pPr>
      <w:r>
        <w:t xml:space="preserve">        - BmscFunction</w:t>
      </w:r>
    </w:p>
    <w:p w14:paraId="031938BF" w14:textId="77777777" w:rsidR="003E773D" w:rsidRDefault="003E773D" w:rsidP="003E773D">
      <w:pPr>
        <w:pStyle w:val="PL"/>
      </w:pPr>
      <w:r>
        <w:t xml:space="preserve">        - RncFunction</w:t>
      </w:r>
    </w:p>
    <w:p w14:paraId="79A2A5C4" w14:textId="77777777" w:rsidR="003E773D" w:rsidRDefault="003E773D" w:rsidP="003E773D">
      <w:pPr>
        <w:pStyle w:val="PL"/>
      </w:pPr>
      <w:r>
        <w:t xml:space="preserve">        - MmeFunction</w:t>
      </w:r>
    </w:p>
    <w:p w14:paraId="6FBE3AC0" w14:textId="77777777" w:rsidR="003E773D" w:rsidRDefault="003E773D" w:rsidP="003E773D">
      <w:pPr>
        <w:pStyle w:val="PL"/>
      </w:pPr>
    </w:p>
    <w:p w14:paraId="6FE0D3E7" w14:textId="77777777" w:rsidR="003E773D" w:rsidRDefault="003E773D" w:rsidP="003E773D">
      <w:pPr>
        <w:pStyle w:val="PL"/>
      </w:pPr>
      <w:r>
        <w:t xml:space="preserve">        The traceTarget shall be IMSI if the Trace Session is activated to a</w:t>
      </w:r>
    </w:p>
    <w:p w14:paraId="1F2E4460" w14:textId="77777777" w:rsidR="003E773D" w:rsidRDefault="003E773D" w:rsidP="003E773D">
      <w:pPr>
        <w:pStyle w:val="PL"/>
      </w:pPr>
      <w:r>
        <w:t xml:space="preserve">        ManagedEntity playing a role of ServinGWFunction.</w:t>
      </w:r>
    </w:p>
    <w:p w14:paraId="4D01C94D" w14:textId="77777777" w:rsidR="003E773D" w:rsidRDefault="003E773D" w:rsidP="003E773D">
      <w:pPr>
        <w:pStyle w:val="PL"/>
      </w:pPr>
    </w:p>
    <w:p w14:paraId="5894722D" w14:textId="77777777" w:rsidR="003E773D" w:rsidRDefault="003E773D" w:rsidP="003E773D">
      <w:pPr>
        <w:pStyle w:val="PL"/>
      </w:pPr>
      <w:r>
        <w:t xml:space="preserve">        In case of signaling based Trace/MDT, the traceTarget attribute shall </w:t>
      </w:r>
    </w:p>
    <w:p w14:paraId="51ED1511" w14:textId="77777777" w:rsidR="003E773D" w:rsidRDefault="003E773D" w:rsidP="003E773D">
      <w:pPr>
        <w:pStyle w:val="PL"/>
      </w:pPr>
      <w:r>
        <w:t xml:space="preserve">        be able to carry (IMSI or IMEI(SV)or SUPI), the MDTAreaScope attribute </w:t>
      </w:r>
    </w:p>
    <w:p w14:paraId="0F4E1C86" w14:textId="77777777" w:rsidR="003E773D" w:rsidRDefault="003E773D" w:rsidP="003E773D">
      <w:pPr>
        <w:pStyle w:val="PL"/>
      </w:pPr>
      <w:r>
        <w:t xml:space="preserve">        shall be able to carry a list of (cell or E-UtranCell or NRCellDU or </w:t>
      </w:r>
    </w:p>
    <w:p w14:paraId="42A8F102" w14:textId="77777777" w:rsidR="003E773D" w:rsidRDefault="003E773D" w:rsidP="003E773D">
      <w:pPr>
        <w:pStyle w:val="PL"/>
      </w:pPr>
      <w:r>
        <w:lastRenderedPageBreak/>
        <w:t xml:space="preserve">        TA/LA/RA).</w:t>
      </w:r>
    </w:p>
    <w:p w14:paraId="6632B9A2" w14:textId="77777777" w:rsidR="003E773D" w:rsidRDefault="003E773D" w:rsidP="003E773D">
      <w:pPr>
        <w:pStyle w:val="PL"/>
      </w:pPr>
    </w:p>
    <w:p w14:paraId="430868DF" w14:textId="77777777" w:rsidR="003E773D" w:rsidRDefault="003E773D" w:rsidP="003E773D">
      <w:pPr>
        <w:pStyle w:val="PL"/>
      </w:pPr>
      <w:r>
        <w:t xml:space="preserve">        In case of management based Immediate MDT, the traceTarget attribute</w:t>
      </w:r>
    </w:p>
    <w:p w14:paraId="34AC17DE" w14:textId="77777777" w:rsidR="003E773D" w:rsidRDefault="003E773D" w:rsidP="003E773D">
      <w:pPr>
        <w:pStyle w:val="PL"/>
      </w:pPr>
      <w:r>
        <w:t xml:space="preserve">        shall be null value, the MDTAreaScope attribute shall carry a list of</w:t>
      </w:r>
    </w:p>
    <w:p w14:paraId="491C65DB" w14:textId="77777777" w:rsidR="003E773D" w:rsidRDefault="003E773D" w:rsidP="003E773D">
      <w:pPr>
        <w:pStyle w:val="PL"/>
      </w:pPr>
      <w:r>
        <w:t xml:space="preserve">        (Utrancell or E-UtranCell or NRCellDU).</w:t>
      </w:r>
    </w:p>
    <w:p w14:paraId="617C63F7" w14:textId="77777777" w:rsidR="003E773D" w:rsidRDefault="003E773D" w:rsidP="003E773D">
      <w:pPr>
        <w:pStyle w:val="PL"/>
      </w:pPr>
    </w:p>
    <w:p w14:paraId="7C13D9A9" w14:textId="77777777" w:rsidR="003E773D" w:rsidRDefault="003E773D" w:rsidP="003E773D">
      <w:pPr>
        <w:pStyle w:val="PL"/>
      </w:pPr>
      <w:r>
        <w:t xml:space="preserve">        In case of management based Logged MDT, the traceTarget attribute</w:t>
      </w:r>
    </w:p>
    <w:p w14:paraId="20922DEB" w14:textId="77777777" w:rsidR="003E773D" w:rsidRDefault="003E773D" w:rsidP="003E773D">
      <w:pPr>
        <w:pStyle w:val="PL"/>
      </w:pPr>
      <w:r>
        <w:t xml:space="preserve">        shall carry an eBs or a RNC or gNBs. The Logged MDT should be initiated </w:t>
      </w:r>
    </w:p>
    <w:p w14:paraId="22F85E39" w14:textId="77777777" w:rsidR="003E773D" w:rsidRDefault="003E773D" w:rsidP="003E773D">
      <w:pPr>
        <w:pStyle w:val="PL"/>
      </w:pPr>
      <w:r>
        <w:t xml:space="preserve">        on the specified eNB or RNC or gNB in traceTarget. The MDTAreaScope </w:t>
      </w:r>
    </w:p>
    <w:p w14:paraId="2D437FFC" w14:textId="77777777" w:rsidR="003E773D" w:rsidRDefault="003E773D" w:rsidP="003E773D">
      <w:pPr>
        <w:pStyle w:val="PL"/>
      </w:pPr>
      <w:r>
        <w:t xml:space="preserve">        attribute shall carry a list of (Utrancell or E-UtranCell or NRCellDU or </w:t>
      </w:r>
    </w:p>
    <w:p w14:paraId="1191A0C5" w14:textId="77777777" w:rsidR="003E773D" w:rsidRDefault="003E773D" w:rsidP="003E773D">
      <w:pPr>
        <w:pStyle w:val="PL"/>
      </w:pPr>
      <w:r>
        <w:t xml:space="preserve">        TA/LA/RA).</w:t>
      </w:r>
    </w:p>
    <w:p w14:paraId="1AD15E37" w14:textId="77777777" w:rsidR="003E773D" w:rsidRDefault="003E773D" w:rsidP="003E773D">
      <w:pPr>
        <w:pStyle w:val="PL"/>
      </w:pPr>
    </w:p>
    <w:p w14:paraId="6D1823BE" w14:textId="77777777" w:rsidR="003E773D" w:rsidRDefault="003E773D" w:rsidP="003E773D">
      <w:pPr>
        <w:pStyle w:val="PL"/>
      </w:pPr>
      <w:r>
        <w:t xml:space="preserve">        In case of RLF reporting, or RCEF reporting,  the traceTarget </w:t>
      </w:r>
    </w:p>
    <w:p w14:paraId="52201FF7" w14:textId="77777777" w:rsidR="003E773D" w:rsidRDefault="003E773D" w:rsidP="003E773D">
      <w:pPr>
        <w:pStyle w:val="PL"/>
      </w:pPr>
      <w:r>
        <w:t xml:space="preserve">        attribute shall be null value, the MDTAreaScope attribute shall carry </w:t>
      </w:r>
    </w:p>
    <w:p w14:paraId="35772EF5" w14:textId="77777777" w:rsidR="003E773D" w:rsidRDefault="003E773D" w:rsidP="003E773D">
      <w:pPr>
        <w:pStyle w:val="PL"/>
      </w:pPr>
      <w:r>
        <w:t xml:space="preserve">        one or list of eNBs/gNBs";</w:t>
      </w:r>
    </w:p>
    <w:p w14:paraId="385139E2" w14:textId="77777777" w:rsidR="003E773D" w:rsidRDefault="003E773D" w:rsidP="003E773D">
      <w:pPr>
        <w:pStyle w:val="PL"/>
      </w:pPr>
      <w:r>
        <w:t xml:space="preserve">      reference "3GPP TS 32.422";</w:t>
      </w:r>
    </w:p>
    <w:p w14:paraId="1F265484" w14:textId="77777777" w:rsidR="003E773D" w:rsidRDefault="003E773D" w:rsidP="003E773D">
      <w:pPr>
        <w:pStyle w:val="PL"/>
      </w:pPr>
      <w:r>
        <w:t xml:space="preserve">    }</w:t>
      </w:r>
    </w:p>
    <w:p w14:paraId="1C851563" w14:textId="77777777" w:rsidR="003E773D" w:rsidRDefault="003E773D" w:rsidP="003E773D">
      <w:pPr>
        <w:pStyle w:val="PL"/>
      </w:pPr>
    </w:p>
    <w:p w14:paraId="38922ABE" w14:textId="77777777" w:rsidR="003E773D" w:rsidRDefault="003E773D" w:rsidP="003E773D">
      <w:pPr>
        <w:pStyle w:val="PL"/>
      </w:pPr>
      <w:r>
        <w:t xml:space="preserve">    leaf triggeringEvents {</w:t>
      </w:r>
    </w:p>
    <w:p w14:paraId="5A7E8234" w14:textId="77777777" w:rsidR="003E773D" w:rsidRDefault="003E773D" w:rsidP="003E773D">
      <w:pPr>
        <w:pStyle w:val="PL"/>
      </w:pPr>
      <w:r>
        <w:t xml:space="preserve">      when '../jobType = "TRACE_ONLY" or ' +</w:t>
      </w:r>
    </w:p>
    <w:p w14:paraId="4255F429" w14:textId="77777777" w:rsidR="003E773D" w:rsidRDefault="003E773D" w:rsidP="003E773D">
      <w:pPr>
        <w:pStyle w:val="PL"/>
      </w:pPr>
      <w:r>
        <w:t xml:space="preserve">        '../jobType = "IMMEDIATE_MDT_AND_TRACE"';</w:t>
      </w:r>
    </w:p>
    <w:p w14:paraId="7684989D" w14:textId="77777777" w:rsidR="003E773D" w:rsidRDefault="003E773D" w:rsidP="003E773D">
      <w:pPr>
        <w:pStyle w:val="PL"/>
      </w:pPr>
      <w:r>
        <w:t xml:space="preserve">      type string ;</w:t>
      </w:r>
    </w:p>
    <w:p w14:paraId="57DFC96D" w14:textId="77777777" w:rsidR="003E773D" w:rsidRDefault="003E773D" w:rsidP="003E773D">
      <w:pPr>
        <w:pStyle w:val="PL"/>
      </w:pPr>
      <w:r>
        <w:t xml:space="preserve">      mandatory true;</w:t>
      </w:r>
    </w:p>
    <w:p w14:paraId="3F3F4752" w14:textId="77777777" w:rsidR="003E773D" w:rsidRDefault="003E773D" w:rsidP="003E773D">
      <w:pPr>
        <w:pStyle w:val="PL"/>
      </w:pPr>
      <w:r>
        <w:t xml:space="preserve">      description "Specifies the triggering event parameter of the trace session.</w:t>
      </w:r>
    </w:p>
    <w:p w14:paraId="799FDDC4" w14:textId="77777777" w:rsidR="003E773D" w:rsidRDefault="003E773D" w:rsidP="003E773D">
      <w:pPr>
        <w:pStyle w:val="PL"/>
      </w:pPr>
      <w:r>
        <w:t xml:space="preserve">        The attribute is applicable only for Trace. In case this attribute is</w:t>
      </w:r>
    </w:p>
    <w:p w14:paraId="050BA543" w14:textId="77777777" w:rsidR="003E773D" w:rsidRDefault="003E773D" w:rsidP="003E773D">
      <w:pPr>
        <w:pStyle w:val="PL"/>
      </w:pPr>
      <w:r>
        <w:t xml:space="preserve">        not used, it carries a null semantic.";</w:t>
      </w:r>
    </w:p>
    <w:p w14:paraId="2ACFB4F6" w14:textId="77777777" w:rsidR="003E773D" w:rsidRDefault="003E773D" w:rsidP="003E773D">
      <w:pPr>
        <w:pStyle w:val="PL"/>
      </w:pPr>
      <w:r>
        <w:t xml:space="preserve">      reference "Clause 5.1 of 3GPP TS 32.422";</w:t>
      </w:r>
    </w:p>
    <w:p w14:paraId="7D5E0EFD" w14:textId="77777777" w:rsidR="003E773D" w:rsidRDefault="003E773D" w:rsidP="003E773D">
      <w:pPr>
        <w:pStyle w:val="PL"/>
      </w:pPr>
      <w:r>
        <w:t xml:space="preserve">    }</w:t>
      </w:r>
    </w:p>
    <w:p w14:paraId="1C720702" w14:textId="77777777" w:rsidR="003E773D" w:rsidRDefault="003E773D" w:rsidP="003E773D">
      <w:pPr>
        <w:pStyle w:val="PL"/>
      </w:pPr>
    </w:p>
    <w:p w14:paraId="5D839E62" w14:textId="77777777" w:rsidR="003E773D" w:rsidRDefault="003E773D" w:rsidP="003E773D">
      <w:pPr>
        <w:pStyle w:val="PL"/>
        <w:rPr>
          <w:ins w:id="97" w:author="Jose Antonio Ordoñez Lucena"/>
        </w:rPr>
      </w:pPr>
    </w:p>
    <w:p w14:paraId="1D5FFA75" w14:textId="77777777" w:rsidR="003E773D" w:rsidRDefault="003E773D" w:rsidP="003E773D">
      <w:pPr>
        <w:pStyle w:val="PL"/>
        <w:rPr>
          <w:ins w:id="98" w:author="Jose Antonio Ordoñez Lucena"/>
        </w:rPr>
      </w:pPr>
      <w:ins w:id="99" w:author="Jose Antonio Ordoñez Lucena">
        <w:r>
          <w:t xml:space="preserve">    </w:t>
        </w:r>
      </w:ins>
    </w:p>
    <w:p w14:paraId="061820B7" w14:textId="77777777" w:rsidR="003E773D" w:rsidRDefault="003E773D" w:rsidP="003E773D">
      <w:pPr>
        <w:pStyle w:val="PL"/>
      </w:pPr>
      <w:r>
        <w:t xml:space="preserve">    leaf MDTAnonymizationOfData {</w:t>
      </w:r>
    </w:p>
    <w:p w14:paraId="66ABC786" w14:textId="77777777" w:rsidR="003E773D" w:rsidRDefault="003E773D" w:rsidP="003E773D">
      <w:pPr>
        <w:pStyle w:val="PL"/>
        <w:rPr>
          <w:ins w:id="100" w:author="Jose Antonio Ordoñez Lucena"/>
        </w:rPr>
      </w:pPr>
      <w:ins w:id="101" w:author="Jose Antonio Ordoñez Lucena">
        <w:r>
          <w:t xml:space="preserve">      when ../areaScope ;</w:t>
        </w:r>
      </w:ins>
    </w:p>
    <w:p w14:paraId="67123E9D" w14:textId="77777777" w:rsidR="003E773D" w:rsidRDefault="003E773D" w:rsidP="003E773D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when ../MDTAreaScope ;</w:delText>
        </w:r>
      </w:del>
    </w:p>
    <w:p w14:paraId="41F8EC32" w14:textId="77777777" w:rsidR="003E773D" w:rsidRDefault="003E773D" w:rsidP="003E773D">
      <w:pPr>
        <w:pStyle w:val="PL"/>
      </w:pPr>
      <w:r>
        <w:t xml:space="preserve">      type enumeration {</w:t>
      </w:r>
    </w:p>
    <w:p w14:paraId="058A07DE" w14:textId="77777777" w:rsidR="003E773D" w:rsidRDefault="003E773D" w:rsidP="003E773D">
      <w:pPr>
        <w:pStyle w:val="PL"/>
      </w:pPr>
      <w:r>
        <w:t xml:space="preserve">        enum NO_IDENTITY;</w:t>
      </w:r>
    </w:p>
    <w:p w14:paraId="1B5C90FD" w14:textId="77777777" w:rsidR="003E773D" w:rsidRDefault="003E773D" w:rsidP="003E773D">
      <w:pPr>
        <w:pStyle w:val="PL"/>
      </w:pPr>
      <w:r>
        <w:t xml:space="preserve">        enum TAC_OF_IMEI;</w:t>
      </w:r>
    </w:p>
    <w:p w14:paraId="4932FC5F" w14:textId="77777777" w:rsidR="003E773D" w:rsidRDefault="003E773D" w:rsidP="003E773D">
      <w:pPr>
        <w:pStyle w:val="PL"/>
      </w:pPr>
      <w:r>
        <w:t xml:space="preserve">      }</w:t>
      </w:r>
    </w:p>
    <w:p w14:paraId="4408A6C6" w14:textId="77777777" w:rsidR="003E773D" w:rsidRDefault="003E773D" w:rsidP="003E773D">
      <w:pPr>
        <w:pStyle w:val="PL"/>
      </w:pPr>
      <w:r>
        <w:t xml:space="preserve">      default NO_IDENTITY;</w:t>
      </w:r>
    </w:p>
    <w:p w14:paraId="1AF2C0BD" w14:textId="77777777" w:rsidR="003E773D" w:rsidRDefault="003E773D" w:rsidP="003E773D">
      <w:pPr>
        <w:pStyle w:val="PL"/>
      </w:pPr>
      <w:r>
        <w:t xml:space="preserve">      description "Specifies level of MDT anonymization.";</w:t>
      </w:r>
    </w:p>
    <w:p w14:paraId="6DD8DF16" w14:textId="77777777" w:rsidR="003E773D" w:rsidRDefault="003E773D" w:rsidP="003E773D">
      <w:pPr>
        <w:pStyle w:val="PL"/>
      </w:pPr>
      <w:r>
        <w:t xml:space="preserve">      reference "3GPP TS 32.422 clause 5.10.12.";</w:t>
      </w:r>
    </w:p>
    <w:p w14:paraId="33F33352" w14:textId="77777777" w:rsidR="003E773D" w:rsidRDefault="003E773D" w:rsidP="003E773D">
      <w:pPr>
        <w:pStyle w:val="PL"/>
      </w:pPr>
      <w:r>
        <w:t xml:space="preserve">    }</w:t>
      </w:r>
    </w:p>
    <w:p w14:paraId="1404B306" w14:textId="77777777" w:rsidR="003E773D" w:rsidRDefault="003E773D" w:rsidP="003E773D">
      <w:pPr>
        <w:pStyle w:val="PL"/>
      </w:pPr>
    </w:p>
    <w:p w14:paraId="1354A5AE" w14:textId="77777777" w:rsidR="003E773D" w:rsidRDefault="003E773D" w:rsidP="003E773D">
      <w:pPr>
        <w:pStyle w:val="PL"/>
      </w:pPr>
      <w:r>
        <w:t xml:space="preserve">    list MDTAreaConfigurationForNeighCell {</w:t>
      </w:r>
    </w:p>
    <w:p w14:paraId="3164B60A" w14:textId="77777777" w:rsidR="003E773D" w:rsidRDefault="003E773D" w:rsidP="003E773D">
      <w:pPr>
        <w:pStyle w:val="PL"/>
      </w:pPr>
      <w:r>
        <w:t xml:space="preserve">      when '../jobType = "LOGGED_MDT_ONLY"';</w:t>
      </w:r>
    </w:p>
    <w:p w14:paraId="7FA86F73" w14:textId="77777777" w:rsidR="003E773D" w:rsidRDefault="003E773D" w:rsidP="003E773D">
      <w:pPr>
        <w:pStyle w:val="PL"/>
      </w:pPr>
      <w:r>
        <w:t xml:space="preserve">      key "idx";</w:t>
      </w:r>
    </w:p>
    <w:p w14:paraId="7BC89C77" w14:textId="77777777" w:rsidR="003E773D" w:rsidRDefault="003E773D" w:rsidP="003E773D">
      <w:pPr>
        <w:pStyle w:val="PL"/>
      </w:pPr>
      <w:r>
        <w:t xml:space="preserve">      min-elements 1;</w:t>
      </w:r>
    </w:p>
    <w:p w14:paraId="5A276DA7" w14:textId="77777777" w:rsidR="003E773D" w:rsidRDefault="003E773D" w:rsidP="003E773D">
      <w:pPr>
        <w:pStyle w:val="PL"/>
      </w:pPr>
      <w:r>
        <w:t xml:space="preserve">      leaf idx { type uint32 ; }</w:t>
      </w:r>
    </w:p>
    <w:p w14:paraId="35A67337" w14:textId="77777777" w:rsidR="003E773D" w:rsidRDefault="003E773D" w:rsidP="003E773D">
      <w:pPr>
        <w:pStyle w:val="PL"/>
      </w:pPr>
    </w:p>
    <w:p w14:paraId="4D9ECCC3" w14:textId="77777777" w:rsidR="003E773D" w:rsidRDefault="003E773D" w:rsidP="003E773D">
      <w:pPr>
        <w:pStyle w:val="PL"/>
      </w:pPr>
      <w:r>
        <w:t xml:space="preserve">      description "It specifies the area for which UE is requested to perform</w:t>
      </w:r>
    </w:p>
    <w:p w14:paraId="60222F20" w14:textId="77777777" w:rsidR="003E773D" w:rsidRDefault="003E773D" w:rsidP="003E773D">
      <w:pPr>
        <w:pStyle w:val="PL"/>
      </w:pPr>
      <w:r>
        <w:t xml:space="preserve">        measurement logging for neighbour cells which have list of frequencies.</w:t>
      </w:r>
    </w:p>
    <w:p w14:paraId="1A76DA1C" w14:textId="77777777" w:rsidR="003E773D" w:rsidRDefault="003E773D" w:rsidP="003E773D">
      <w:pPr>
        <w:pStyle w:val="PL"/>
      </w:pPr>
      <w:r>
        <w:t xml:space="preserve">        If it is not configured, the UE shall perform measurement logging for</w:t>
      </w:r>
    </w:p>
    <w:p w14:paraId="5C9A24D5" w14:textId="77777777" w:rsidR="003E773D" w:rsidRDefault="003E773D" w:rsidP="003E773D">
      <w:pPr>
        <w:pStyle w:val="PL"/>
      </w:pPr>
      <w:r>
        <w:t xml:space="preserve">        all the neighbour cells.</w:t>
      </w:r>
    </w:p>
    <w:p w14:paraId="2083F638" w14:textId="77777777" w:rsidR="003E773D" w:rsidRDefault="003E773D" w:rsidP="003E773D">
      <w:pPr>
        <w:pStyle w:val="PL"/>
      </w:pPr>
    </w:p>
    <w:p w14:paraId="018978F8" w14:textId="77777777" w:rsidR="003E773D" w:rsidRDefault="003E773D" w:rsidP="003E773D">
      <w:pPr>
        <w:pStyle w:val="PL"/>
      </w:pPr>
      <w:r>
        <w:t xml:space="preserve">        Applicable only to NR Logged MDT.";</w:t>
      </w:r>
    </w:p>
    <w:p w14:paraId="11F28588" w14:textId="77777777" w:rsidR="003E773D" w:rsidRDefault="003E773D" w:rsidP="003E773D">
      <w:pPr>
        <w:pStyle w:val="PL"/>
      </w:pPr>
      <w:r>
        <w:t xml:space="preserve">      reference "3GPP TS 32.422 clause 5.10.26.";</w:t>
      </w:r>
    </w:p>
    <w:p w14:paraId="1FF9782B" w14:textId="77777777" w:rsidR="003E773D" w:rsidRDefault="003E773D" w:rsidP="003E773D">
      <w:pPr>
        <w:pStyle w:val="PL"/>
      </w:pPr>
    </w:p>
    <w:p w14:paraId="4083CCB8" w14:textId="77777777" w:rsidR="003E773D" w:rsidRDefault="003E773D" w:rsidP="003E773D">
      <w:pPr>
        <w:pStyle w:val="PL"/>
      </w:pPr>
      <w:r>
        <w:t xml:space="preserve">      leaf frequency {</w:t>
      </w:r>
    </w:p>
    <w:p w14:paraId="1B518ECB" w14:textId="77777777" w:rsidR="003E773D" w:rsidRDefault="003E773D" w:rsidP="003E773D">
      <w:pPr>
        <w:pStyle w:val="PL"/>
      </w:pPr>
      <w:r>
        <w:t xml:space="preserve">        type string;</w:t>
      </w:r>
    </w:p>
    <w:p w14:paraId="22DFB8BF" w14:textId="77777777" w:rsidR="003E773D" w:rsidRDefault="003E773D" w:rsidP="003E773D">
      <w:pPr>
        <w:pStyle w:val="PL"/>
      </w:pPr>
      <w:r>
        <w:t xml:space="preserve">      }</w:t>
      </w:r>
    </w:p>
    <w:p w14:paraId="7BBF374C" w14:textId="77777777" w:rsidR="003E773D" w:rsidRDefault="003E773D" w:rsidP="003E773D">
      <w:pPr>
        <w:pStyle w:val="PL"/>
      </w:pPr>
    </w:p>
    <w:p w14:paraId="71B95C7C" w14:textId="77777777" w:rsidR="003E773D" w:rsidRDefault="003E773D" w:rsidP="003E773D">
      <w:pPr>
        <w:pStyle w:val="PL"/>
      </w:pPr>
      <w:r>
        <w:t xml:space="preserve">      leaf cell {</w:t>
      </w:r>
    </w:p>
    <w:p w14:paraId="6F1E073E" w14:textId="77777777" w:rsidR="003E773D" w:rsidRDefault="003E773D" w:rsidP="003E773D">
      <w:pPr>
        <w:pStyle w:val="PL"/>
      </w:pPr>
      <w:r>
        <w:t xml:space="preserve">        type string;</w:t>
      </w:r>
    </w:p>
    <w:p w14:paraId="6E08BBA6" w14:textId="77777777" w:rsidR="003E773D" w:rsidRDefault="003E773D" w:rsidP="003E773D">
      <w:pPr>
        <w:pStyle w:val="PL"/>
      </w:pPr>
      <w:r>
        <w:t xml:space="preserve">      }</w:t>
      </w:r>
    </w:p>
    <w:p w14:paraId="6013BF52" w14:textId="77777777" w:rsidR="003E773D" w:rsidRDefault="003E773D" w:rsidP="003E773D">
      <w:pPr>
        <w:pStyle w:val="PL"/>
      </w:pPr>
      <w:r>
        <w:t xml:space="preserve">    }</w:t>
      </w:r>
    </w:p>
    <w:p w14:paraId="709F9BE8" w14:textId="77777777" w:rsidR="003E773D" w:rsidRDefault="003E773D" w:rsidP="003E773D">
      <w:pPr>
        <w:pStyle w:val="PL"/>
      </w:pPr>
    </w:p>
    <w:p w14:paraId="362CFB6F" w14:textId="77777777" w:rsidR="003E773D" w:rsidRDefault="003E773D" w:rsidP="003E773D">
      <w:pPr>
        <w:pStyle w:val="PL"/>
        <w:rPr>
          <w:ins w:id="104" w:author="Jose Antonio Ordoñez Lucena"/>
        </w:rPr>
      </w:pPr>
      <w:ins w:id="105" w:author="Jose Antonio Ordoñez Lucena">
        <w:r>
          <w:t xml:space="preserve">    list areaScope {</w:t>
        </w:r>
      </w:ins>
    </w:p>
    <w:p w14:paraId="76B69761" w14:textId="77777777" w:rsidR="003E773D" w:rsidRDefault="003E773D" w:rsidP="003E773D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leaf-list MDTAreaScope {</w:delText>
        </w:r>
      </w:del>
    </w:p>
    <w:p w14:paraId="55DA5E12" w14:textId="77777777" w:rsidR="003E773D" w:rsidRDefault="003E773D" w:rsidP="003E773D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type string;</w:delText>
        </w:r>
      </w:del>
    </w:p>
    <w:p w14:paraId="3557BFDE" w14:textId="77777777" w:rsidR="003E773D" w:rsidRDefault="003E773D" w:rsidP="003E773D">
      <w:pPr>
        <w:pStyle w:val="PL"/>
      </w:pPr>
      <w:r>
        <w:t xml:space="preserve">      description "specifies MDT area scope when activates an MDT job.</w:t>
      </w:r>
    </w:p>
    <w:p w14:paraId="02686DA3" w14:textId="77777777" w:rsidR="003E773D" w:rsidRDefault="003E773D" w:rsidP="003E773D">
      <w:pPr>
        <w:pStyle w:val="PL"/>
      </w:pPr>
    </w:p>
    <w:p w14:paraId="7B42AC5A" w14:textId="77777777" w:rsidR="003E773D" w:rsidRDefault="003E773D" w:rsidP="003E773D">
      <w:pPr>
        <w:pStyle w:val="PL"/>
      </w:pPr>
      <w:r>
        <w:t xml:space="preserve">      For RLF and RCEF reporting it specifies the eNB or list of eNBs where the</w:t>
      </w:r>
    </w:p>
    <w:p w14:paraId="47DAE3FF" w14:textId="77777777" w:rsidR="003E773D" w:rsidRDefault="003E773D" w:rsidP="003E773D">
      <w:pPr>
        <w:pStyle w:val="PL"/>
      </w:pPr>
      <w:r>
        <w:t xml:space="preserve">      RLF or RCEF reports should be collected.</w:t>
      </w:r>
    </w:p>
    <w:p w14:paraId="33697C63" w14:textId="77777777" w:rsidR="003E773D" w:rsidRDefault="003E773D" w:rsidP="003E773D">
      <w:pPr>
        <w:pStyle w:val="PL"/>
      </w:pPr>
    </w:p>
    <w:p w14:paraId="70D5B821" w14:textId="77777777" w:rsidR="003E773D" w:rsidRDefault="003E773D" w:rsidP="003E773D">
      <w:pPr>
        <w:pStyle w:val="PL"/>
      </w:pPr>
    </w:p>
    <w:p w14:paraId="5205C5D8" w14:textId="77777777" w:rsidR="003E773D" w:rsidRDefault="003E773D" w:rsidP="003E773D">
      <w:pPr>
        <w:pStyle w:val="PL"/>
      </w:pPr>
      <w:r>
        <w:t xml:space="preserve">      List of cells/TA/LA/RA for signaling based MDT or management based Logged</w:t>
      </w:r>
    </w:p>
    <w:p w14:paraId="4283D30C" w14:textId="77777777" w:rsidR="003E773D" w:rsidRDefault="003E773D" w:rsidP="003E773D">
      <w:pPr>
        <w:pStyle w:val="PL"/>
      </w:pPr>
      <w:r>
        <w:t xml:space="preserve">      MDT.</w:t>
      </w:r>
    </w:p>
    <w:p w14:paraId="56445C8F" w14:textId="77777777" w:rsidR="003E773D" w:rsidRDefault="003E773D" w:rsidP="003E773D">
      <w:pPr>
        <w:pStyle w:val="PL"/>
      </w:pPr>
    </w:p>
    <w:p w14:paraId="179FB4B1" w14:textId="77777777" w:rsidR="003E773D" w:rsidRDefault="003E773D" w:rsidP="003E773D">
      <w:pPr>
        <w:pStyle w:val="PL"/>
      </w:pPr>
      <w:r>
        <w:lastRenderedPageBreak/>
        <w:t xml:space="preserve">      List of cells for management based Immediate MDT.</w:t>
      </w:r>
    </w:p>
    <w:p w14:paraId="64E39C80" w14:textId="77777777" w:rsidR="003E773D" w:rsidRDefault="003E773D" w:rsidP="003E773D">
      <w:pPr>
        <w:pStyle w:val="PL"/>
      </w:pPr>
    </w:p>
    <w:p w14:paraId="0AF7CF2B" w14:textId="77777777" w:rsidR="003E773D" w:rsidRDefault="003E773D" w:rsidP="003E773D">
      <w:pPr>
        <w:pStyle w:val="PL"/>
      </w:pPr>
      <w:r>
        <w:t xml:space="preserve">      Cell, TA, LA, RA are mutually exclusive.</w:t>
      </w:r>
    </w:p>
    <w:p w14:paraId="5FD350FA" w14:textId="77777777" w:rsidR="003E773D" w:rsidRDefault="003E773D" w:rsidP="003E773D">
      <w:pPr>
        <w:pStyle w:val="PL"/>
      </w:pPr>
    </w:p>
    <w:p w14:paraId="48D6750A" w14:textId="77777777" w:rsidR="003E773D" w:rsidRDefault="003E773D" w:rsidP="003E773D">
      <w:pPr>
        <w:pStyle w:val="PL"/>
      </w:pPr>
      <w:r>
        <w:t xml:space="preserve">      One or list of eNBs for RLF and RCEFreporting";</w:t>
      </w:r>
    </w:p>
    <w:p w14:paraId="6654E1E3" w14:textId="77777777" w:rsidR="003E773D" w:rsidRDefault="003E773D" w:rsidP="003E773D">
      <w:pPr>
        <w:pStyle w:val="PL"/>
      </w:pPr>
      <w:r>
        <w:t xml:space="preserve">      reference "Clause 5.10.2 of 3GPP TS 32.422";</w:t>
      </w:r>
    </w:p>
    <w:p w14:paraId="616AB8D3" w14:textId="77777777" w:rsidR="003E773D" w:rsidRDefault="003E773D" w:rsidP="003E773D">
      <w:pPr>
        <w:pStyle w:val="PL"/>
        <w:rPr>
          <w:ins w:id="110" w:author="Jose Antonio Ordoñez Lucena"/>
        </w:rPr>
      </w:pPr>
    </w:p>
    <w:p w14:paraId="56415E0D" w14:textId="77777777" w:rsidR="003E773D" w:rsidRDefault="003E773D" w:rsidP="003E773D">
      <w:pPr>
        <w:pStyle w:val="PL"/>
        <w:rPr>
          <w:ins w:id="111" w:author="Jose Antonio Ordoñez Lucena"/>
        </w:rPr>
      </w:pPr>
      <w:ins w:id="112" w:author="Jose Antonio Ordoñez Lucena">
        <w:r>
          <w:t xml:space="preserve">      key idx;</w:t>
        </w:r>
      </w:ins>
    </w:p>
    <w:p w14:paraId="24C20C0A" w14:textId="77777777" w:rsidR="003E773D" w:rsidRDefault="003E773D" w:rsidP="003E773D">
      <w:pPr>
        <w:pStyle w:val="PL"/>
        <w:rPr>
          <w:ins w:id="113" w:author="Jose Antonio Ordoñez Lucena"/>
        </w:rPr>
      </w:pPr>
      <w:ins w:id="114" w:author="Jose Antonio Ordoñez Lucena">
        <w:r>
          <w:t xml:space="preserve">      leaf idx {type string; }</w:t>
        </w:r>
      </w:ins>
    </w:p>
    <w:p w14:paraId="4354A403" w14:textId="77777777" w:rsidR="003E773D" w:rsidRDefault="003E773D" w:rsidP="003E773D">
      <w:pPr>
        <w:pStyle w:val="PL"/>
        <w:rPr>
          <w:ins w:id="115" w:author="Jose Antonio Ordoñez Lucena"/>
        </w:rPr>
      </w:pPr>
      <w:ins w:id="116" w:author="Jose Antonio Ordoñez Lucena">
        <w:r>
          <w:t xml:space="preserve">      uses AreaScopeGrp;   </w:t>
        </w:r>
      </w:ins>
    </w:p>
    <w:p w14:paraId="2124F2C4" w14:textId="77777777" w:rsidR="003E773D" w:rsidRDefault="003E773D" w:rsidP="003E773D">
      <w:pPr>
        <w:pStyle w:val="PL"/>
      </w:pPr>
      <w:r>
        <w:t xml:space="preserve">    }</w:t>
      </w:r>
    </w:p>
    <w:p w14:paraId="2181FD5B" w14:textId="77777777" w:rsidR="003E773D" w:rsidRDefault="003E773D" w:rsidP="003E773D">
      <w:pPr>
        <w:pStyle w:val="PL"/>
      </w:pPr>
    </w:p>
    <w:p w14:paraId="12E14FB9" w14:textId="77777777" w:rsidR="003E773D" w:rsidRDefault="003E773D" w:rsidP="003E773D">
      <w:pPr>
        <w:pStyle w:val="PL"/>
      </w:pPr>
      <w:r>
        <w:t xml:space="preserve">    leaf MDTCollectionPeriodRrmLte {</w:t>
      </w:r>
    </w:p>
    <w:p w14:paraId="68BC2081" w14:textId="77777777" w:rsidR="003E773D" w:rsidRDefault="003E773D" w:rsidP="003E773D">
      <w:pPr>
        <w:pStyle w:val="PL"/>
      </w:pPr>
      <w:r>
        <w:t xml:space="preserve">      when '../jobType = "IMMEDIATE_MDT_ONLY"' </w:t>
      </w:r>
    </w:p>
    <w:p w14:paraId="1437ECD4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40852D13" w14:textId="77777777" w:rsidR="003E773D" w:rsidRDefault="003E773D" w:rsidP="003E773D">
      <w:pPr>
        <w:pStyle w:val="PL"/>
      </w:pPr>
      <w:r>
        <w:t xml:space="preserve">      type uint32 {</w:t>
      </w:r>
    </w:p>
    <w:p w14:paraId="501F043F" w14:textId="77777777" w:rsidR="003E773D" w:rsidRDefault="003E773D" w:rsidP="003E773D">
      <w:pPr>
        <w:pStyle w:val="PL"/>
      </w:pPr>
      <w:r>
        <w:t xml:space="preserve">        range "250|500|1000|2000|3000|4000|6000|8000|12000|16000|20000|"</w:t>
      </w:r>
    </w:p>
    <w:p w14:paraId="50F2D6A1" w14:textId="77777777" w:rsidR="003E773D" w:rsidRDefault="003E773D" w:rsidP="003E773D">
      <w:pPr>
        <w:pStyle w:val="PL"/>
      </w:pPr>
      <w:r>
        <w:t xml:space="preserve">          +"24000|28000|32000|64000";</w:t>
      </w:r>
    </w:p>
    <w:p w14:paraId="0F20ADFE" w14:textId="77777777" w:rsidR="003E773D" w:rsidRDefault="003E773D" w:rsidP="003E773D">
      <w:pPr>
        <w:pStyle w:val="PL"/>
      </w:pPr>
      <w:r>
        <w:t xml:space="preserve">      }</w:t>
      </w:r>
    </w:p>
    <w:p w14:paraId="73BF9208" w14:textId="77777777" w:rsidR="003E773D" w:rsidRDefault="003E773D" w:rsidP="003E773D">
      <w:pPr>
        <w:pStyle w:val="PL"/>
      </w:pPr>
      <w:r>
        <w:t xml:space="preserve">      units milliseconds;</w:t>
      </w:r>
    </w:p>
    <w:p w14:paraId="175235EB" w14:textId="77777777" w:rsidR="003E773D" w:rsidRDefault="003E773D" w:rsidP="003E773D">
      <w:pPr>
        <w:pStyle w:val="PL"/>
      </w:pPr>
      <w:r>
        <w:t xml:space="preserve">      description "Specifies the collection period for collecting RRM configured</w:t>
      </w:r>
    </w:p>
    <w:p w14:paraId="47EB3955" w14:textId="77777777" w:rsidR="003E773D" w:rsidRDefault="003E773D" w:rsidP="003E773D">
      <w:pPr>
        <w:pStyle w:val="PL"/>
      </w:pPr>
      <w:r>
        <w:t xml:space="preserve">        measurement samples for M2, M3 in LTE. The attribute is applicable only</w:t>
      </w:r>
    </w:p>
    <w:p w14:paraId="26035E3A" w14:textId="77777777" w:rsidR="003E773D" w:rsidRDefault="003E773D" w:rsidP="003E773D">
      <w:pPr>
        <w:pStyle w:val="PL"/>
      </w:pPr>
      <w:r>
        <w:t xml:space="preserve">        for Immediate MDT. In case this attribute is not used, it carries a</w:t>
      </w:r>
    </w:p>
    <w:p w14:paraId="6A42A392" w14:textId="77777777" w:rsidR="003E773D" w:rsidRDefault="003E773D" w:rsidP="003E773D">
      <w:pPr>
        <w:pStyle w:val="PL"/>
      </w:pPr>
      <w:r>
        <w:t xml:space="preserve">        null semantic.";</w:t>
      </w:r>
    </w:p>
    <w:p w14:paraId="198A0357" w14:textId="77777777" w:rsidR="003E773D" w:rsidRDefault="003E773D" w:rsidP="003E773D">
      <w:pPr>
        <w:pStyle w:val="PL"/>
      </w:pPr>
      <w:r>
        <w:t xml:space="preserve">      reference "Clause 5.10.20 of 3GPP TS 32.422";</w:t>
      </w:r>
    </w:p>
    <w:p w14:paraId="5EAED847" w14:textId="77777777" w:rsidR="003E773D" w:rsidRDefault="003E773D" w:rsidP="003E773D">
      <w:pPr>
        <w:pStyle w:val="PL"/>
      </w:pPr>
      <w:r>
        <w:t xml:space="preserve">    }</w:t>
      </w:r>
    </w:p>
    <w:p w14:paraId="74ABF40E" w14:textId="77777777" w:rsidR="003E773D" w:rsidRDefault="003E773D" w:rsidP="003E773D">
      <w:pPr>
        <w:pStyle w:val="PL"/>
      </w:pPr>
    </w:p>
    <w:p w14:paraId="03BEBC3E" w14:textId="77777777" w:rsidR="003E773D" w:rsidRDefault="003E773D" w:rsidP="003E773D">
      <w:pPr>
        <w:pStyle w:val="PL"/>
      </w:pPr>
      <w:r>
        <w:t xml:space="preserve">    leaf MDTCollectionPeriodM6Lte {</w:t>
      </w:r>
    </w:p>
    <w:p w14:paraId="47485371" w14:textId="77777777" w:rsidR="003E773D" w:rsidRDefault="003E773D" w:rsidP="003E773D">
      <w:pPr>
        <w:pStyle w:val="PL"/>
      </w:pPr>
      <w:r>
        <w:t xml:space="preserve">      when '../jobType = "IMMEDIATE_MDT_ONLY"' </w:t>
      </w:r>
    </w:p>
    <w:p w14:paraId="3CB5E361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28E0C519" w14:textId="77777777" w:rsidR="003E773D" w:rsidRDefault="003E773D" w:rsidP="003E773D">
      <w:pPr>
        <w:pStyle w:val="PL"/>
      </w:pPr>
      <w:r>
        <w:t xml:space="preserve">      type uint32 {</w:t>
      </w:r>
    </w:p>
    <w:p w14:paraId="51F62726" w14:textId="77777777" w:rsidR="003E773D" w:rsidRDefault="003E773D" w:rsidP="003E773D">
      <w:pPr>
        <w:pStyle w:val="PL"/>
      </w:pPr>
      <w:r>
        <w:t xml:space="preserve">        range "1024|2048|5120|10240";</w:t>
      </w:r>
    </w:p>
    <w:p w14:paraId="6B48B930" w14:textId="77777777" w:rsidR="003E773D" w:rsidRDefault="003E773D" w:rsidP="003E773D">
      <w:pPr>
        <w:pStyle w:val="PL"/>
      </w:pPr>
      <w:r>
        <w:t xml:space="preserve">      }</w:t>
      </w:r>
    </w:p>
    <w:p w14:paraId="5FF56537" w14:textId="77777777" w:rsidR="003E773D" w:rsidRDefault="003E773D" w:rsidP="003E773D">
      <w:pPr>
        <w:pStyle w:val="PL"/>
      </w:pPr>
      <w:r>
        <w:t xml:space="preserve">      units milliseconds;</w:t>
      </w:r>
    </w:p>
    <w:p w14:paraId="6438D5B5" w14:textId="77777777" w:rsidR="003E773D" w:rsidRDefault="003E773D" w:rsidP="003E773D">
      <w:pPr>
        <w:pStyle w:val="PL"/>
      </w:pPr>
      <w:r>
        <w:t xml:space="preserve">      description "Specifies the collection period for the Packet Delay </w:t>
      </w:r>
    </w:p>
    <w:p w14:paraId="736B5BB7" w14:textId="77777777" w:rsidR="003E773D" w:rsidRDefault="003E773D" w:rsidP="003E773D">
      <w:pPr>
        <w:pStyle w:val="PL"/>
      </w:pPr>
      <w:r>
        <w:t xml:space="preserve">        measurement (M6) for MDT taken by the eNB. The attribute is applicable </w:t>
      </w:r>
    </w:p>
    <w:p w14:paraId="78AA68F3" w14:textId="77777777" w:rsidR="003E773D" w:rsidRDefault="003E773D" w:rsidP="003E773D">
      <w:pPr>
        <w:pStyle w:val="PL"/>
      </w:pPr>
      <w:r>
        <w:t xml:space="preserve">        only for Immediate MDT. In case this attribute is not used, </w:t>
      </w:r>
    </w:p>
    <w:p w14:paraId="3C891AA7" w14:textId="77777777" w:rsidR="003E773D" w:rsidRDefault="003E773D" w:rsidP="003E773D">
      <w:pPr>
        <w:pStyle w:val="PL"/>
      </w:pPr>
      <w:r>
        <w:t xml:space="preserve">        it carries a null semantic.";</w:t>
      </w:r>
    </w:p>
    <w:p w14:paraId="72D0538E" w14:textId="77777777" w:rsidR="003E773D" w:rsidRDefault="003E773D" w:rsidP="003E773D">
      <w:pPr>
        <w:pStyle w:val="PL"/>
      </w:pPr>
      <w:r>
        <w:t xml:space="preserve">      reference "Clause 5.10.32 of  TS 32.422 ";</w:t>
      </w:r>
    </w:p>
    <w:p w14:paraId="3D225517" w14:textId="77777777" w:rsidR="003E773D" w:rsidRDefault="003E773D" w:rsidP="003E773D">
      <w:pPr>
        <w:pStyle w:val="PL"/>
      </w:pPr>
      <w:r>
        <w:t xml:space="preserve">    }</w:t>
      </w:r>
    </w:p>
    <w:p w14:paraId="69271969" w14:textId="77777777" w:rsidR="003E773D" w:rsidRDefault="003E773D" w:rsidP="003E773D">
      <w:pPr>
        <w:pStyle w:val="PL"/>
      </w:pPr>
      <w:r>
        <w:t xml:space="preserve">    </w:t>
      </w:r>
    </w:p>
    <w:p w14:paraId="1C06CAFB" w14:textId="77777777" w:rsidR="003E773D" w:rsidRDefault="003E773D" w:rsidP="003E773D">
      <w:pPr>
        <w:pStyle w:val="PL"/>
      </w:pPr>
      <w:r>
        <w:t xml:space="preserve">    leaf MDTCollectionPeriodM7Lte {</w:t>
      </w:r>
    </w:p>
    <w:p w14:paraId="4BA5BFFF" w14:textId="77777777" w:rsidR="003E773D" w:rsidRDefault="003E773D" w:rsidP="003E773D">
      <w:pPr>
        <w:pStyle w:val="PL"/>
      </w:pPr>
      <w:r>
        <w:t xml:space="preserve">      when '../jobType = "IMMEDIATE_MDT_ONLY"' </w:t>
      </w:r>
    </w:p>
    <w:p w14:paraId="30C3780C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55E1391A" w14:textId="77777777" w:rsidR="003E773D" w:rsidRDefault="003E773D" w:rsidP="003E773D">
      <w:pPr>
        <w:pStyle w:val="PL"/>
      </w:pPr>
      <w:r>
        <w:t xml:space="preserve">      type uint16 {</w:t>
      </w:r>
    </w:p>
    <w:p w14:paraId="3C5884FE" w14:textId="77777777" w:rsidR="003E773D" w:rsidRDefault="003E773D" w:rsidP="003E773D">
      <w:pPr>
        <w:pStyle w:val="PL"/>
      </w:pPr>
      <w:r>
        <w:t xml:space="preserve">        range 1..60 ;</w:t>
      </w:r>
    </w:p>
    <w:p w14:paraId="2AF2E95A" w14:textId="77777777" w:rsidR="003E773D" w:rsidRDefault="003E773D" w:rsidP="003E773D">
      <w:pPr>
        <w:pStyle w:val="PL"/>
      </w:pPr>
      <w:r>
        <w:t xml:space="preserve">      }</w:t>
      </w:r>
    </w:p>
    <w:p w14:paraId="43EEFCCF" w14:textId="77777777" w:rsidR="003E773D" w:rsidRDefault="003E773D" w:rsidP="003E773D">
      <w:pPr>
        <w:pStyle w:val="PL"/>
      </w:pPr>
      <w:r>
        <w:t xml:space="preserve">      description "It specifies the collection period for the Data Volume (M6) </w:t>
      </w:r>
    </w:p>
    <w:p w14:paraId="4265663E" w14:textId="77777777" w:rsidR="003E773D" w:rsidRDefault="003E773D" w:rsidP="003E773D">
      <w:pPr>
        <w:pStyle w:val="PL"/>
      </w:pPr>
      <w:r>
        <w:t xml:space="preserve">        and Throughput measurements (M7) for UMTS MDT taken by RNC. The </w:t>
      </w:r>
    </w:p>
    <w:p w14:paraId="47103895" w14:textId="77777777" w:rsidR="003E773D" w:rsidRDefault="003E773D" w:rsidP="003E773D">
      <w:pPr>
        <w:pStyle w:val="PL"/>
      </w:pPr>
      <w:r>
        <w:t xml:space="preserve">        attribute is applicable only for Immediate MDT. In case this attribute </w:t>
      </w:r>
    </w:p>
    <w:p w14:paraId="545780B9" w14:textId="77777777" w:rsidR="003E773D" w:rsidRDefault="003E773D" w:rsidP="003E773D">
      <w:pPr>
        <w:pStyle w:val="PL"/>
      </w:pPr>
      <w:r>
        <w:t xml:space="preserve">        is not used, it carries a null semantic.";</w:t>
      </w:r>
    </w:p>
    <w:p w14:paraId="3BF215D2" w14:textId="77777777" w:rsidR="003E773D" w:rsidRDefault="003E773D" w:rsidP="003E773D">
      <w:pPr>
        <w:pStyle w:val="PL"/>
      </w:pPr>
      <w:r>
        <w:t xml:space="preserve">      reference "Clause 5.10.22 of  TS 32.422 .";</w:t>
      </w:r>
    </w:p>
    <w:p w14:paraId="513BE03F" w14:textId="77777777" w:rsidR="003E773D" w:rsidRDefault="003E773D" w:rsidP="003E773D">
      <w:pPr>
        <w:pStyle w:val="PL"/>
      </w:pPr>
      <w:r>
        <w:t xml:space="preserve">    }</w:t>
      </w:r>
    </w:p>
    <w:p w14:paraId="0116AB41" w14:textId="77777777" w:rsidR="003E773D" w:rsidRDefault="003E773D" w:rsidP="003E773D">
      <w:pPr>
        <w:pStyle w:val="PL"/>
      </w:pPr>
      <w:r>
        <w:t xml:space="preserve">    </w:t>
      </w:r>
    </w:p>
    <w:p w14:paraId="5DB49256" w14:textId="77777777" w:rsidR="003E773D" w:rsidRDefault="003E773D" w:rsidP="003E773D">
      <w:pPr>
        <w:pStyle w:val="PL"/>
      </w:pPr>
      <w:r>
        <w:t xml:space="preserve">    leaf MDTCollectionPeriodRrmUmts {</w:t>
      </w:r>
    </w:p>
    <w:p w14:paraId="735ED025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17641E1F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76E43658" w14:textId="77777777" w:rsidR="003E773D" w:rsidRDefault="003E773D" w:rsidP="003E773D">
      <w:pPr>
        <w:pStyle w:val="PL"/>
      </w:pPr>
      <w:r>
        <w:t xml:space="preserve">      type uint32 {</w:t>
      </w:r>
    </w:p>
    <w:p w14:paraId="2C05B8D1" w14:textId="77777777" w:rsidR="003E773D" w:rsidRDefault="003E773D" w:rsidP="003E773D">
      <w:pPr>
        <w:pStyle w:val="PL"/>
      </w:pPr>
      <w:r>
        <w:t xml:space="preserve">        range "1024|1280|2048|2560|5120|"</w:t>
      </w:r>
    </w:p>
    <w:p w14:paraId="729004A9" w14:textId="77777777" w:rsidR="003E773D" w:rsidRDefault="003E773D" w:rsidP="003E773D">
      <w:pPr>
        <w:pStyle w:val="PL"/>
      </w:pPr>
      <w:r>
        <w:t xml:space="preserve">          +"10240|60000";</w:t>
      </w:r>
    </w:p>
    <w:p w14:paraId="1A0FC653" w14:textId="77777777" w:rsidR="003E773D" w:rsidRDefault="003E773D" w:rsidP="003E773D">
      <w:pPr>
        <w:pStyle w:val="PL"/>
      </w:pPr>
      <w:r>
        <w:t xml:space="preserve">      }</w:t>
      </w:r>
    </w:p>
    <w:p w14:paraId="6A382C9A" w14:textId="77777777" w:rsidR="003E773D" w:rsidRDefault="003E773D" w:rsidP="003E773D">
      <w:pPr>
        <w:pStyle w:val="PL"/>
      </w:pPr>
      <w:r>
        <w:t xml:space="preserve">      units milliseconds;</w:t>
      </w:r>
    </w:p>
    <w:p w14:paraId="0813F09B" w14:textId="77777777" w:rsidR="003E773D" w:rsidRDefault="003E773D" w:rsidP="003E773D">
      <w:pPr>
        <w:pStyle w:val="PL"/>
      </w:pPr>
      <w:r>
        <w:t xml:space="preserve">      description "Specifies the collection period for collecting RRM configured</w:t>
      </w:r>
    </w:p>
    <w:p w14:paraId="000229ED" w14:textId="77777777" w:rsidR="003E773D" w:rsidRDefault="003E773D" w:rsidP="003E773D">
      <w:pPr>
        <w:pStyle w:val="PL"/>
      </w:pPr>
      <w:r>
        <w:t xml:space="preserve">        measurement samples for M3, M4, M5 in UMTS. The attribute is applicable</w:t>
      </w:r>
    </w:p>
    <w:p w14:paraId="6E0F24BD" w14:textId="77777777" w:rsidR="003E773D" w:rsidRDefault="003E773D" w:rsidP="003E773D">
      <w:pPr>
        <w:pStyle w:val="PL"/>
      </w:pPr>
      <w:r>
        <w:t xml:space="preserve">        only for Immediate MDT. In case this attribute is not used, it carries</w:t>
      </w:r>
    </w:p>
    <w:p w14:paraId="560156FA" w14:textId="77777777" w:rsidR="003E773D" w:rsidRDefault="003E773D" w:rsidP="003E773D">
      <w:pPr>
        <w:pStyle w:val="PL"/>
      </w:pPr>
      <w:r>
        <w:t xml:space="preserve">        a null semantic";</w:t>
      </w:r>
    </w:p>
    <w:p w14:paraId="0C72A73D" w14:textId="77777777" w:rsidR="003E773D" w:rsidRDefault="003E773D" w:rsidP="003E773D">
      <w:pPr>
        <w:pStyle w:val="PL"/>
      </w:pPr>
      <w:r>
        <w:t xml:space="preserve">      reference "Clause 5.10.21 of 3GPP TS 32.422";</w:t>
      </w:r>
    </w:p>
    <w:p w14:paraId="258690A6" w14:textId="77777777" w:rsidR="003E773D" w:rsidRDefault="003E773D" w:rsidP="003E773D">
      <w:pPr>
        <w:pStyle w:val="PL"/>
      </w:pPr>
      <w:r>
        <w:t xml:space="preserve">    }</w:t>
      </w:r>
    </w:p>
    <w:p w14:paraId="366800B4" w14:textId="77777777" w:rsidR="003E773D" w:rsidRDefault="003E773D" w:rsidP="003E773D">
      <w:pPr>
        <w:pStyle w:val="PL"/>
      </w:pPr>
    </w:p>
    <w:p w14:paraId="4EEFCF68" w14:textId="77777777" w:rsidR="003E773D" w:rsidRDefault="003E773D" w:rsidP="003E773D">
      <w:pPr>
        <w:pStyle w:val="PL"/>
      </w:pPr>
      <w:r>
        <w:t xml:space="preserve">    leaf MDTCollectionPeriodRrmNR {</w:t>
      </w:r>
    </w:p>
    <w:p w14:paraId="60F4B6B3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2711DCC7" w14:textId="77777777" w:rsidR="003E773D" w:rsidRDefault="003E773D" w:rsidP="003E773D">
      <w:pPr>
        <w:pStyle w:val="PL"/>
      </w:pPr>
      <w:r>
        <w:t xml:space="preserve">        + ' or ../jobType = "IMMEDIATE_MDT_AND_TRACE"';</w:t>
      </w:r>
    </w:p>
    <w:p w14:paraId="734F7969" w14:textId="77777777" w:rsidR="003E773D" w:rsidRDefault="003E773D" w:rsidP="003E773D">
      <w:pPr>
        <w:pStyle w:val="PL"/>
      </w:pPr>
      <w:r>
        <w:t xml:space="preserve">      type uint32 {</w:t>
      </w:r>
    </w:p>
    <w:p w14:paraId="4AF1970C" w14:textId="77777777" w:rsidR="003E773D" w:rsidRDefault="003E773D" w:rsidP="003E773D">
      <w:pPr>
        <w:pStyle w:val="PL"/>
      </w:pPr>
      <w:r>
        <w:t xml:space="preserve">        range "1024|2048|5120|10240|60000";</w:t>
      </w:r>
    </w:p>
    <w:p w14:paraId="313C8266" w14:textId="77777777" w:rsidR="003E773D" w:rsidRDefault="003E773D" w:rsidP="003E773D">
      <w:pPr>
        <w:pStyle w:val="PL"/>
      </w:pPr>
      <w:r>
        <w:t xml:space="preserve">      }</w:t>
      </w:r>
    </w:p>
    <w:p w14:paraId="79635120" w14:textId="77777777" w:rsidR="003E773D" w:rsidRDefault="003E773D" w:rsidP="003E773D">
      <w:pPr>
        <w:pStyle w:val="PL"/>
      </w:pPr>
      <w:r>
        <w:t xml:space="preserve">      units milliseconds;</w:t>
      </w:r>
    </w:p>
    <w:p w14:paraId="722C432A" w14:textId="77777777" w:rsidR="003E773D" w:rsidRDefault="003E773D" w:rsidP="003E773D">
      <w:pPr>
        <w:pStyle w:val="PL"/>
      </w:pPr>
      <w:r>
        <w:t xml:space="preserve">      description "Specifies the collection period for collecting RRM </w:t>
      </w:r>
    </w:p>
    <w:p w14:paraId="27199CEB" w14:textId="77777777" w:rsidR="003E773D" w:rsidRDefault="003E773D" w:rsidP="003E773D">
      <w:pPr>
        <w:pStyle w:val="PL"/>
      </w:pPr>
      <w:r>
        <w:t xml:space="preserve">        configured measurement samples for M4, M5 in NR. The attribute is </w:t>
      </w:r>
    </w:p>
    <w:p w14:paraId="1CA5A430" w14:textId="77777777" w:rsidR="003E773D" w:rsidRDefault="003E773D" w:rsidP="003E773D">
      <w:pPr>
        <w:pStyle w:val="PL"/>
      </w:pPr>
      <w:r>
        <w:lastRenderedPageBreak/>
        <w:t xml:space="preserve">        applicable only for Immediate MDT. In case this attribute is not </w:t>
      </w:r>
    </w:p>
    <w:p w14:paraId="19987D7D" w14:textId="77777777" w:rsidR="003E773D" w:rsidRDefault="003E773D" w:rsidP="003E773D">
      <w:pPr>
        <w:pStyle w:val="PL"/>
      </w:pPr>
      <w:r>
        <w:t xml:space="preserve">        used, it carries a null semantic.";</w:t>
      </w:r>
    </w:p>
    <w:p w14:paraId="0A12D2CB" w14:textId="77777777" w:rsidR="003E773D" w:rsidRDefault="003E773D" w:rsidP="003E773D">
      <w:pPr>
        <w:pStyle w:val="PL"/>
      </w:pPr>
      <w:r>
        <w:t xml:space="preserve">      reference "Clause 5.10.30 of 3GPP TS 32.422";</w:t>
      </w:r>
    </w:p>
    <w:p w14:paraId="0F2D79EF" w14:textId="77777777" w:rsidR="003E773D" w:rsidRDefault="003E773D" w:rsidP="003E773D">
      <w:pPr>
        <w:pStyle w:val="PL"/>
      </w:pPr>
      <w:r>
        <w:t xml:space="preserve">    }</w:t>
      </w:r>
    </w:p>
    <w:p w14:paraId="5EAB848A" w14:textId="77777777" w:rsidR="003E773D" w:rsidRDefault="003E773D" w:rsidP="003E773D">
      <w:pPr>
        <w:pStyle w:val="PL"/>
      </w:pPr>
    </w:p>
    <w:p w14:paraId="75087D3E" w14:textId="77777777" w:rsidR="003E773D" w:rsidRDefault="003E773D" w:rsidP="003E773D">
      <w:pPr>
        <w:pStyle w:val="PL"/>
      </w:pPr>
      <w:r>
        <w:t xml:space="preserve">    leaf MDTCollectionPeriodM6NR {</w:t>
      </w:r>
    </w:p>
    <w:p w14:paraId="61B9AEEE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2B78C098" w14:textId="77777777" w:rsidR="003E773D" w:rsidRDefault="003E773D" w:rsidP="003E773D">
      <w:pPr>
        <w:pStyle w:val="PL"/>
      </w:pPr>
      <w:r>
        <w:t xml:space="preserve">        + ' or ../jobType = "IMMEDIATE_MDT_AND_TRACE"';</w:t>
      </w:r>
    </w:p>
    <w:p w14:paraId="528162C8" w14:textId="77777777" w:rsidR="003E773D" w:rsidRDefault="003E773D" w:rsidP="003E773D">
      <w:pPr>
        <w:pStyle w:val="PL"/>
      </w:pPr>
      <w:r>
        <w:t xml:space="preserve">      type enumeration {</w:t>
      </w:r>
    </w:p>
    <w:p w14:paraId="48B76B25" w14:textId="77777777" w:rsidR="003E773D" w:rsidRDefault="003E773D" w:rsidP="003E773D">
      <w:pPr>
        <w:pStyle w:val="PL"/>
      </w:pPr>
      <w:r>
        <w:t xml:space="preserve">        enum 120ms;</w:t>
      </w:r>
    </w:p>
    <w:p w14:paraId="3F965823" w14:textId="77777777" w:rsidR="003E773D" w:rsidRDefault="003E773D" w:rsidP="003E773D">
      <w:pPr>
        <w:pStyle w:val="PL"/>
      </w:pPr>
      <w:r>
        <w:t xml:space="preserve">        enum 240ms;</w:t>
      </w:r>
    </w:p>
    <w:p w14:paraId="05C00D90" w14:textId="77777777" w:rsidR="003E773D" w:rsidRDefault="003E773D" w:rsidP="003E773D">
      <w:pPr>
        <w:pStyle w:val="PL"/>
      </w:pPr>
      <w:r>
        <w:t xml:space="preserve">        enum 480ms;</w:t>
      </w:r>
    </w:p>
    <w:p w14:paraId="33D4EE6F" w14:textId="77777777" w:rsidR="003E773D" w:rsidRDefault="003E773D" w:rsidP="003E773D">
      <w:pPr>
        <w:pStyle w:val="PL"/>
      </w:pPr>
      <w:r>
        <w:t xml:space="preserve">        enum 640ms;</w:t>
      </w:r>
    </w:p>
    <w:p w14:paraId="0ACBD6BE" w14:textId="77777777" w:rsidR="003E773D" w:rsidRDefault="003E773D" w:rsidP="003E773D">
      <w:pPr>
        <w:pStyle w:val="PL"/>
      </w:pPr>
      <w:r>
        <w:t xml:space="preserve">        enum 1024ms;</w:t>
      </w:r>
    </w:p>
    <w:p w14:paraId="48F9F643" w14:textId="77777777" w:rsidR="003E773D" w:rsidRDefault="003E773D" w:rsidP="003E773D">
      <w:pPr>
        <w:pStyle w:val="PL"/>
      </w:pPr>
      <w:r>
        <w:t xml:space="preserve">        enum 2048ms;</w:t>
      </w:r>
    </w:p>
    <w:p w14:paraId="38694DDE" w14:textId="77777777" w:rsidR="003E773D" w:rsidRDefault="003E773D" w:rsidP="003E773D">
      <w:pPr>
        <w:pStyle w:val="PL"/>
      </w:pPr>
      <w:r>
        <w:t xml:space="preserve">        enum 5120ms;</w:t>
      </w:r>
    </w:p>
    <w:p w14:paraId="3ADD1C35" w14:textId="77777777" w:rsidR="003E773D" w:rsidRDefault="003E773D" w:rsidP="003E773D">
      <w:pPr>
        <w:pStyle w:val="PL"/>
      </w:pPr>
      <w:r>
        <w:t xml:space="preserve">        enum 10240ms;</w:t>
      </w:r>
    </w:p>
    <w:p w14:paraId="4F8FFFEF" w14:textId="77777777" w:rsidR="003E773D" w:rsidRDefault="003E773D" w:rsidP="003E773D">
      <w:pPr>
        <w:pStyle w:val="PL"/>
      </w:pPr>
      <w:r>
        <w:t xml:space="preserve">        enum 20480ms;</w:t>
      </w:r>
    </w:p>
    <w:p w14:paraId="625A5621" w14:textId="77777777" w:rsidR="003E773D" w:rsidRDefault="003E773D" w:rsidP="003E773D">
      <w:pPr>
        <w:pStyle w:val="PL"/>
      </w:pPr>
      <w:r>
        <w:t xml:space="preserve">        enum 40960ms;</w:t>
      </w:r>
    </w:p>
    <w:p w14:paraId="3EA715D1" w14:textId="77777777" w:rsidR="003E773D" w:rsidRDefault="003E773D" w:rsidP="003E773D">
      <w:pPr>
        <w:pStyle w:val="PL"/>
      </w:pPr>
      <w:r>
        <w:t xml:space="preserve">        enum 1min;</w:t>
      </w:r>
    </w:p>
    <w:p w14:paraId="2AFCC6FF" w14:textId="77777777" w:rsidR="003E773D" w:rsidRDefault="003E773D" w:rsidP="003E773D">
      <w:pPr>
        <w:pStyle w:val="PL"/>
      </w:pPr>
      <w:r>
        <w:t xml:space="preserve">        enum 6min;</w:t>
      </w:r>
    </w:p>
    <w:p w14:paraId="3E6AF6D5" w14:textId="77777777" w:rsidR="003E773D" w:rsidRDefault="003E773D" w:rsidP="003E773D">
      <w:pPr>
        <w:pStyle w:val="PL"/>
      </w:pPr>
      <w:r>
        <w:t xml:space="preserve">        enum 12min;</w:t>
      </w:r>
    </w:p>
    <w:p w14:paraId="288C2D2F" w14:textId="77777777" w:rsidR="003E773D" w:rsidRDefault="003E773D" w:rsidP="003E773D">
      <w:pPr>
        <w:pStyle w:val="PL"/>
      </w:pPr>
      <w:r>
        <w:t xml:space="preserve">        enum 30min;</w:t>
      </w:r>
    </w:p>
    <w:p w14:paraId="24AE3BD1" w14:textId="77777777" w:rsidR="003E773D" w:rsidRDefault="003E773D" w:rsidP="003E773D">
      <w:pPr>
        <w:pStyle w:val="PL"/>
      </w:pPr>
      <w:r>
        <w:t xml:space="preserve">      }</w:t>
      </w:r>
    </w:p>
    <w:p w14:paraId="4B398F4D" w14:textId="77777777" w:rsidR="003E773D" w:rsidRDefault="003E773D" w:rsidP="003E773D">
      <w:pPr>
        <w:pStyle w:val="PL"/>
      </w:pPr>
      <w:r>
        <w:t xml:space="preserve">      description "It specifies the collection period for the Packet Delay </w:t>
      </w:r>
    </w:p>
    <w:p w14:paraId="7A3B56A9" w14:textId="77777777" w:rsidR="003E773D" w:rsidRDefault="003E773D" w:rsidP="003E773D">
      <w:pPr>
        <w:pStyle w:val="PL"/>
      </w:pPr>
      <w:r>
        <w:t xml:space="preserve">        measurement (M6) for NR MDT taken by the gNB. The attribute is </w:t>
      </w:r>
    </w:p>
    <w:p w14:paraId="51787B7E" w14:textId="77777777" w:rsidR="003E773D" w:rsidRDefault="003E773D" w:rsidP="003E773D">
      <w:pPr>
        <w:pStyle w:val="PL"/>
      </w:pPr>
      <w:r>
        <w:t xml:space="preserve">        applicable only for Immediate MDT. In case this attribute is not used, </w:t>
      </w:r>
    </w:p>
    <w:p w14:paraId="16267268" w14:textId="77777777" w:rsidR="003E773D" w:rsidRDefault="003E773D" w:rsidP="003E773D">
      <w:pPr>
        <w:pStyle w:val="PL"/>
      </w:pPr>
      <w:r>
        <w:t xml:space="preserve">        it carries a null semantic.";</w:t>
      </w:r>
    </w:p>
    <w:p w14:paraId="5BFFCD41" w14:textId="77777777" w:rsidR="003E773D" w:rsidRDefault="003E773D" w:rsidP="003E773D">
      <w:pPr>
        <w:pStyle w:val="PL"/>
      </w:pPr>
      <w:r>
        <w:t xml:space="preserve">      reference "clause 5.10.34 of  TS 32.422";</w:t>
      </w:r>
    </w:p>
    <w:p w14:paraId="7F722FC5" w14:textId="77777777" w:rsidR="003E773D" w:rsidRDefault="003E773D" w:rsidP="003E773D">
      <w:pPr>
        <w:pStyle w:val="PL"/>
      </w:pPr>
      <w:r>
        <w:t xml:space="preserve">    }</w:t>
      </w:r>
    </w:p>
    <w:p w14:paraId="5A9F8DC1" w14:textId="77777777" w:rsidR="003E773D" w:rsidRDefault="003E773D" w:rsidP="003E773D">
      <w:pPr>
        <w:pStyle w:val="PL"/>
      </w:pPr>
      <w:r>
        <w:t xml:space="preserve">    </w:t>
      </w:r>
    </w:p>
    <w:p w14:paraId="360E0240" w14:textId="77777777" w:rsidR="003E773D" w:rsidRDefault="003E773D" w:rsidP="003E773D">
      <w:pPr>
        <w:pStyle w:val="PL"/>
      </w:pPr>
      <w:r>
        <w:t xml:space="preserve">    leaf MDTCollectionPeriodM7NR {</w:t>
      </w:r>
    </w:p>
    <w:p w14:paraId="5279229F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0C3211A5" w14:textId="77777777" w:rsidR="003E773D" w:rsidRDefault="003E773D" w:rsidP="003E773D">
      <w:pPr>
        <w:pStyle w:val="PL"/>
      </w:pPr>
      <w:r>
        <w:t xml:space="preserve">        + ' or ../jobType = "IMMEDIATE_MDT_AND_TRACE"';</w:t>
      </w:r>
    </w:p>
    <w:p w14:paraId="77DB9F49" w14:textId="77777777" w:rsidR="003E773D" w:rsidRDefault="003E773D" w:rsidP="003E773D">
      <w:pPr>
        <w:pStyle w:val="PL"/>
      </w:pPr>
      <w:r>
        <w:t xml:space="preserve">      type uint32 {</w:t>
      </w:r>
    </w:p>
    <w:p w14:paraId="3F7AA423" w14:textId="77777777" w:rsidR="003E773D" w:rsidRDefault="003E773D" w:rsidP="003E773D">
      <w:pPr>
        <w:pStyle w:val="PL"/>
      </w:pPr>
      <w:r>
        <w:t xml:space="preserve">        range "1..60";</w:t>
      </w:r>
    </w:p>
    <w:p w14:paraId="5EF7ACDA" w14:textId="77777777" w:rsidR="003E773D" w:rsidRDefault="003E773D" w:rsidP="003E773D">
      <w:pPr>
        <w:pStyle w:val="PL"/>
      </w:pPr>
      <w:r>
        <w:t xml:space="preserve">      }</w:t>
      </w:r>
    </w:p>
    <w:p w14:paraId="5EAF14BD" w14:textId="77777777" w:rsidR="003E773D" w:rsidRDefault="003E773D" w:rsidP="003E773D">
      <w:pPr>
        <w:pStyle w:val="PL"/>
      </w:pPr>
      <w:r>
        <w:t xml:space="preserve">      description "It specifies the collection period for the Packet Loss Rate </w:t>
      </w:r>
    </w:p>
    <w:p w14:paraId="7DBB85ED" w14:textId="77777777" w:rsidR="003E773D" w:rsidRDefault="003E773D" w:rsidP="003E773D">
      <w:pPr>
        <w:pStyle w:val="PL"/>
      </w:pPr>
      <w:r>
        <w:t xml:space="preserve">        measurement (M7) for NR MDT taken by the gNB. The attribute is </w:t>
      </w:r>
    </w:p>
    <w:p w14:paraId="1E0DCB30" w14:textId="77777777" w:rsidR="003E773D" w:rsidRDefault="003E773D" w:rsidP="003E773D">
      <w:pPr>
        <w:pStyle w:val="PL"/>
      </w:pPr>
      <w:r>
        <w:t xml:space="preserve">        applicable only for Immediate MDT. In case this attribute is not used, </w:t>
      </w:r>
    </w:p>
    <w:p w14:paraId="1238AE1B" w14:textId="77777777" w:rsidR="003E773D" w:rsidRDefault="003E773D" w:rsidP="003E773D">
      <w:pPr>
        <w:pStyle w:val="PL"/>
      </w:pPr>
      <w:r>
        <w:t xml:space="preserve">        it carries a null semantic.";    </w:t>
      </w:r>
    </w:p>
    <w:p w14:paraId="237C0818" w14:textId="77777777" w:rsidR="003E773D" w:rsidRDefault="003E773D" w:rsidP="003E773D">
      <w:pPr>
        <w:pStyle w:val="PL"/>
      </w:pPr>
      <w:r>
        <w:t xml:space="preserve">      reference "clause 5.10.35 of  TS 32.422";</w:t>
      </w:r>
    </w:p>
    <w:p w14:paraId="684F42BA" w14:textId="77777777" w:rsidR="003E773D" w:rsidRDefault="003E773D" w:rsidP="003E773D">
      <w:pPr>
        <w:pStyle w:val="PL"/>
      </w:pPr>
      <w:r>
        <w:t xml:space="preserve">    }</w:t>
      </w:r>
    </w:p>
    <w:p w14:paraId="43BFDABF" w14:textId="77777777" w:rsidR="003E773D" w:rsidRDefault="003E773D" w:rsidP="003E773D">
      <w:pPr>
        <w:pStyle w:val="PL"/>
      </w:pPr>
      <w:r>
        <w:t xml:space="preserve">    </w:t>
      </w:r>
    </w:p>
    <w:p w14:paraId="3237B0EC" w14:textId="77777777" w:rsidR="003E773D" w:rsidRDefault="003E773D" w:rsidP="003E773D">
      <w:pPr>
        <w:pStyle w:val="PL"/>
      </w:pPr>
      <w:r>
        <w:t xml:space="preserve">    leaf MDTEventListForTriggeredMeasurement {</w:t>
      </w:r>
    </w:p>
    <w:p w14:paraId="1D8B17EA" w14:textId="77777777" w:rsidR="003E773D" w:rsidRDefault="003E773D" w:rsidP="003E773D">
      <w:pPr>
        <w:pStyle w:val="PL"/>
      </w:pPr>
      <w:r>
        <w:t xml:space="preserve">      when '../jobType = "LOGGED_MDT_ONLY"';</w:t>
      </w:r>
    </w:p>
    <w:p w14:paraId="7C213F1A" w14:textId="77777777" w:rsidR="003E773D" w:rsidRDefault="003E773D" w:rsidP="003E773D">
      <w:pPr>
        <w:pStyle w:val="PL"/>
      </w:pPr>
      <w:r>
        <w:t xml:space="preserve">      type enumeration {</w:t>
      </w:r>
    </w:p>
    <w:p w14:paraId="227EB325" w14:textId="77777777" w:rsidR="003E773D" w:rsidRDefault="003E773D" w:rsidP="003E773D">
      <w:pPr>
        <w:pStyle w:val="PL"/>
      </w:pPr>
      <w:r>
        <w:t xml:space="preserve">        enum OUT_OF_COVERAGE ;</w:t>
      </w:r>
    </w:p>
    <w:p w14:paraId="71AB5F17" w14:textId="77777777" w:rsidR="003E773D" w:rsidRDefault="003E773D" w:rsidP="003E773D">
      <w:pPr>
        <w:pStyle w:val="PL"/>
      </w:pPr>
      <w:r>
        <w:t xml:space="preserve">        enum A2_EVENT ;</w:t>
      </w:r>
    </w:p>
    <w:p w14:paraId="566BEE97" w14:textId="77777777" w:rsidR="003E773D" w:rsidRDefault="003E773D" w:rsidP="003E773D">
      <w:pPr>
        <w:pStyle w:val="PL"/>
      </w:pPr>
      <w:r>
        <w:t xml:space="preserve">      }</w:t>
      </w:r>
    </w:p>
    <w:p w14:paraId="05ACECCD" w14:textId="77777777" w:rsidR="003E773D" w:rsidRDefault="003E773D" w:rsidP="003E773D">
      <w:pPr>
        <w:pStyle w:val="PL"/>
      </w:pPr>
      <w:r>
        <w:t xml:space="preserve">      mandatory true;</w:t>
      </w:r>
    </w:p>
    <w:p w14:paraId="5605350F" w14:textId="77777777" w:rsidR="003E773D" w:rsidRDefault="003E773D" w:rsidP="003E773D">
      <w:pPr>
        <w:pStyle w:val="PL"/>
      </w:pPr>
      <w:r>
        <w:t xml:space="preserve">      description "Specifies event types for event triggered measurement in the</w:t>
      </w:r>
    </w:p>
    <w:p w14:paraId="20D17052" w14:textId="77777777" w:rsidR="003E773D" w:rsidRDefault="003E773D" w:rsidP="003E773D">
      <w:pPr>
        <w:pStyle w:val="PL"/>
      </w:pPr>
      <w:r>
        <w:t xml:space="preserve">        case of logged NR MDT.  Each trace session may configure at most one</w:t>
      </w:r>
    </w:p>
    <w:p w14:paraId="1DCEB489" w14:textId="77777777" w:rsidR="003E773D" w:rsidRDefault="003E773D" w:rsidP="003E773D">
      <w:pPr>
        <w:pStyle w:val="PL"/>
      </w:pPr>
      <w:r>
        <w:t xml:space="preserve">        event. The UE shall perform logging of measurements only upon certain</w:t>
      </w:r>
    </w:p>
    <w:p w14:paraId="1DF0AED5" w14:textId="77777777" w:rsidR="003E773D" w:rsidRDefault="003E773D" w:rsidP="003E773D">
      <w:pPr>
        <w:pStyle w:val="PL"/>
      </w:pPr>
      <w:r>
        <w:t xml:space="preserve">        condition being fulfilled:</w:t>
      </w:r>
    </w:p>
    <w:p w14:paraId="356FEAA9" w14:textId="77777777" w:rsidR="003E773D" w:rsidRDefault="003E773D" w:rsidP="003E773D">
      <w:pPr>
        <w:pStyle w:val="PL"/>
      </w:pPr>
      <w:r>
        <w:t xml:space="preserve">        - Out of coverage.</w:t>
      </w:r>
    </w:p>
    <w:p w14:paraId="218A2199" w14:textId="77777777" w:rsidR="003E773D" w:rsidRDefault="003E773D" w:rsidP="003E773D">
      <w:pPr>
        <w:pStyle w:val="PL"/>
      </w:pPr>
      <w:r>
        <w:t xml:space="preserve">        - A2 event.";</w:t>
      </w:r>
    </w:p>
    <w:p w14:paraId="4B37BA01" w14:textId="77777777" w:rsidR="003E773D" w:rsidRDefault="003E773D" w:rsidP="003E773D">
      <w:pPr>
        <w:pStyle w:val="PL"/>
      </w:pPr>
      <w:r>
        <w:t xml:space="preserve">      reference "Clause 5.10.28 of 3GPP TS 32.422";</w:t>
      </w:r>
    </w:p>
    <w:p w14:paraId="33E7A6E2" w14:textId="77777777" w:rsidR="003E773D" w:rsidRDefault="003E773D" w:rsidP="003E773D">
      <w:pPr>
        <w:pStyle w:val="PL"/>
      </w:pPr>
      <w:r>
        <w:t xml:space="preserve">    }</w:t>
      </w:r>
    </w:p>
    <w:p w14:paraId="58FA02DE" w14:textId="77777777" w:rsidR="003E773D" w:rsidRDefault="003E773D" w:rsidP="003E773D">
      <w:pPr>
        <w:pStyle w:val="PL"/>
      </w:pPr>
    </w:p>
    <w:p w14:paraId="0A4CE587" w14:textId="77777777" w:rsidR="003E773D" w:rsidRDefault="003E773D" w:rsidP="003E773D">
      <w:pPr>
        <w:pStyle w:val="PL"/>
      </w:pPr>
      <w:r>
        <w:t xml:space="preserve">    leaf MDTEventThreshold {</w:t>
      </w:r>
    </w:p>
    <w:p w14:paraId="430E2E94" w14:textId="77777777" w:rsidR="003E773D" w:rsidRDefault="003E773D" w:rsidP="003E773D">
      <w:pPr>
        <w:pStyle w:val="PL"/>
      </w:pPr>
      <w:r>
        <w:t xml:space="preserve">      type int64;</w:t>
      </w:r>
    </w:p>
    <w:p w14:paraId="121DC8FF" w14:textId="77777777" w:rsidR="003E773D" w:rsidRDefault="003E773D" w:rsidP="003E773D">
      <w:pPr>
        <w:pStyle w:val="PL"/>
      </w:pPr>
      <w:r>
        <w:t xml:space="preserve">      description "Specifies the threshold which should trigger the reporting</w:t>
      </w:r>
    </w:p>
    <w:p w14:paraId="1BB4A153" w14:textId="77777777" w:rsidR="003E773D" w:rsidRDefault="003E773D" w:rsidP="003E773D">
      <w:pPr>
        <w:pStyle w:val="PL"/>
      </w:pPr>
      <w:r>
        <w:t xml:space="preserve">        in case A2 event reporting in LTE or 1F/1l event in UMTS. The attribute</w:t>
      </w:r>
    </w:p>
    <w:p w14:paraId="7B9DB9F3" w14:textId="77777777" w:rsidR="003E773D" w:rsidRDefault="003E773D" w:rsidP="003E773D">
      <w:pPr>
        <w:pStyle w:val="PL"/>
      </w:pPr>
      <w:r>
        <w:t xml:space="preserve">        is applicable only for Immediate MDT and when reportingTrigger is</w:t>
      </w:r>
    </w:p>
    <w:p w14:paraId="6CF3A672" w14:textId="77777777" w:rsidR="003E773D" w:rsidRDefault="003E773D" w:rsidP="003E773D">
      <w:pPr>
        <w:pStyle w:val="PL"/>
      </w:pPr>
      <w:r>
        <w:t xml:space="preserve">        configured for A2 event in LTE or 1F event or 1l event in UMTS. In</w:t>
      </w:r>
    </w:p>
    <w:p w14:paraId="5A455754" w14:textId="77777777" w:rsidR="003E773D" w:rsidRDefault="003E773D" w:rsidP="003E773D">
      <w:pPr>
        <w:pStyle w:val="PL"/>
      </w:pPr>
      <w:r>
        <w:t xml:space="preserve">        case this attribute is not used, it carries a null semantic.";</w:t>
      </w:r>
    </w:p>
    <w:p w14:paraId="31340B5B" w14:textId="77777777" w:rsidR="003E773D" w:rsidRDefault="003E773D" w:rsidP="003E773D">
      <w:pPr>
        <w:pStyle w:val="PL"/>
      </w:pPr>
      <w:r>
        <w:t xml:space="preserve">      reference "Clauses 5.10.7 and 5.10.7a of 3GPP TS 32.422";</w:t>
      </w:r>
    </w:p>
    <w:p w14:paraId="34A473BB" w14:textId="77777777" w:rsidR="003E773D" w:rsidRDefault="003E773D" w:rsidP="003E773D">
      <w:pPr>
        <w:pStyle w:val="PL"/>
      </w:pPr>
      <w:r>
        <w:t xml:space="preserve">    }</w:t>
      </w:r>
    </w:p>
    <w:p w14:paraId="23F8A653" w14:textId="77777777" w:rsidR="003E773D" w:rsidRDefault="003E773D" w:rsidP="003E773D">
      <w:pPr>
        <w:pStyle w:val="PL"/>
      </w:pPr>
    </w:p>
    <w:p w14:paraId="15118C61" w14:textId="77777777" w:rsidR="003E773D" w:rsidRDefault="003E773D" w:rsidP="003E773D">
      <w:pPr>
        <w:pStyle w:val="PL"/>
      </w:pPr>
      <w:r>
        <w:t xml:space="preserve">    leaf MDTListOfMeasurements {</w:t>
      </w:r>
    </w:p>
    <w:p w14:paraId="5D4330FD" w14:textId="77777777" w:rsidR="003E773D" w:rsidRDefault="003E773D" w:rsidP="003E773D">
      <w:pPr>
        <w:pStyle w:val="PL"/>
      </w:pPr>
      <w:r>
        <w:t xml:space="preserve">      when '../jobType = "IMMEDIATE_MDT_ONLY"';</w:t>
      </w:r>
    </w:p>
    <w:p w14:paraId="75BB4C3F" w14:textId="77777777" w:rsidR="003E773D" w:rsidRDefault="003E773D" w:rsidP="003E773D">
      <w:pPr>
        <w:pStyle w:val="PL"/>
      </w:pPr>
      <w:r>
        <w:t xml:space="preserve">      type int64;</w:t>
      </w:r>
    </w:p>
    <w:p w14:paraId="2D691422" w14:textId="77777777" w:rsidR="003E773D" w:rsidRDefault="003E773D" w:rsidP="003E773D">
      <w:pPr>
        <w:pStyle w:val="PL"/>
      </w:pPr>
      <w:r>
        <w:t xml:space="preserve">      mandatory true;</w:t>
      </w:r>
    </w:p>
    <w:p w14:paraId="333630F2" w14:textId="77777777" w:rsidR="003E773D" w:rsidRDefault="003E773D" w:rsidP="003E773D">
      <w:pPr>
        <w:pStyle w:val="PL"/>
      </w:pPr>
      <w:r>
        <w:t xml:space="preserve">      description "It specifies the UE measurements that shall be collected in</w:t>
      </w:r>
    </w:p>
    <w:p w14:paraId="41009087" w14:textId="77777777" w:rsidR="003E773D" w:rsidRDefault="003E773D" w:rsidP="003E773D">
      <w:pPr>
        <w:pStyle w:val="PL"/>
      </w:pPr>
      <w:r>
        <w:t xml:space="preserve">        an Immediate MDT job. The attribute is applicable only for Immediate MDT.</w:t>
      </w:r>
    </w:p>
    <w:p w14:paraId="4DB55200" w14:textId="77777777" w:rsidR="003E773D" w:rsidRDefault="003E773D" w:rsidP="003E773D">
      <w:pPr>
        <w:pStyle w:val="PL"/>
      </w:pPr>
      <w:r>
        <w:t xml:space="preserve">        In case this attribute is not used, it carries a null semantic.";</w:t>
      </w:r>
    </w:p>
    <w:p w14:paraId="4017A45D" w14:textId="77777777" w:rsidR="003E773D" w:rsidRDefault="003E773D" w:rsidP="003E773D">
      <w:pPr>
        <w:pStyle w:val="PL"/>
      </w:pPr>
      <w:r>
        <w:t xml:space="preserve">      reference "3GPP TS 32.422 clause 5.10.3";</w:t>
      </w:r>
    </w:p>
    <w:p w14:paraId="66095FDF" w14:textId="77777777" w:rsidR="003E773D" w:rsidRDefault="003E773D" w:rsidP="003E773D">
      <w:pPr>
        <w:pStyle w:val="PL"/>
      </w:pPr>
      <w:r>
        <w:lastRenderedPageBreak/>
        <w:t xml:space="preserve">    }</w:t>
      </w:r>
    </w:p>
    <w:p w14:paraId="10AFD0EC" w14:textId="77777777" w:rsidR="003E773D" w:rsidRDefault="003E773D" w:rsidP="003E773D">
      <w:pPr>
        <w:pStyle w:val="PL"/>
      </w:pPr>
    </w:p>
    <w:p w14:paraId="43EE9838" w14:textId="77777777" w:rsidR="003E773D" w:rsidRDefault="003E773D" w:rsidP="003E773D">
      <w:pPr>
        <w:pStyle w:val="PL"/>
      </w:pPr>
      <w:r>
        <w:t xml:space="preserve">    leaf MDTLoggingDuration {</w:t>
      </w:r>
    </w:p>
    <w:p w14:paraId="335275CF" w14:textId="77777777" w:rsidR="003E773D" w:rsidRDefault="003E773D" w:rsidP="003E773D">
      <w:pPr>
        <w:pStyle w:val="PL"/>
      </w:pPr>
      <w:r>
        <w:t xml:space="preserve">      when '../jobType = "LOGGED_MDT_ONLY" or' </w:t>
      </w:r>
    </w:p>
    <w:p w14:paraId="7D7E5B64" w14:textId="77777777" w:rsidR="003E773D" w:rsidRDefault="003E773D" w:rsidP="003E773D">
      <w:pPr>
        <w:pStyle w:val="PL"/>
      </w:pPr>
      <w:r>
        <w:t xml:space="preserve">        + ' ../jobType = "LOGGED_MBSFN_MDT"';</w:t>
      </w:r>
    </w:p>
    <w:p w14:paraId="7384F952" w14:textId="77777777" w:rsidR="003E773D" w:rsidRDefault="003E773D" w:rsidP="003E773D">
      <w:pPr>
        <w:pStyle w:val="PL"/>
      </w:pPr>
      <w:r>
        <w:t xml:space="preserve">      type uint32 {</w:t>
      </w:r>
    </w:p>
    <w:p w14:paraId="4F5DB181" w14:textId="77777777" w:rsidR="003E773D" w:rsidRDefault="003E773D" w:rsidP="003E773D">
      <w:pPr>
        <w:pStyle w:val="PL"/>
      </w:pPr>
      <w:r>
        <w:t xml:space="preserve">        range "600|1200|2400|3600|5400|7200";</w:t>
      </w:r>
    </w:p>
    <w:p w14:paraId="586F7F4C" w14:textId="77777777" w:rsidR="003E773D" w:rsidRDefault="003E773D" w:rsidP="003E773D">
      <w:pPr>
        <w:pStyle w:val="PL"/>
      </w:pPr>
      <w:r>
        <w:t xml:space="preserve">      }</w:t>
      </w:r>
    </w:p>
    <w:p w14:paraId="487373DB" w14:textId="77777777" w:rsidR="003E773D" w:rsidRDefault="003E773D" w:rsidP="003E773D">
      <w:pPr>
        <w:pStyle w:val="PL"/>
      </w:pPr>
      <w:r>
        <w:t xml:space="preserve">      units seconds;</w:t>
      </w:r>
    </w:p>
    <w:p w14:paraId="10306BF5" w14:textId="77777777" w:rsidR="003E773D" w:rsidRDefault="003E773D" w:rsidP="003E773D">
      <w:pPr>
        <w:pStyle w:val="PL"/>
      </w:pPr>
      <w:r>
        <w:t xml:space="preserve">      mandatory true;</w:t>
      </w:r>
    </w:p>
    <w:p w14:paraId="2CAA4FDA" w14:textId="77777777" w:rsidR="003E773D" w:rsidRDefault="003E773D" w:rsidP="003E773D">
      <w:pPr>
        <w:pStyle w:val="PL"/>
      </w:pPr>
      <w:r>
        <w:t xml:space="preserve">      description "Specifies how long the MDT configuration is valid at the</w:t>
      </w:r>
    </w:p>
    <w:p w14:paraId="1CC61A5D" w14:textId="77777777" w:rsidR="003E773D" w:rsidRDefault="003E773D" w:rsidP="003E773D">
      <w:pPr>
        <w:pStyle w:val="PL"/>
      </w:pPr>
      <w:r>
        <w:t xml:space="preserve">        UE in case of Logged MDT. The attribute is applicable only for</w:t>
      </w:r>
    </w:p>
    <w:p w14:paraId="76EE3627" w14:textId="77777777" w:rsidR="003E773D" w:rsidRDefault="003E773D" w:rsidP="003E773D">
      <w:pPr>
        <w:pStyle w:val="PL"/>
      </w:pPr>
      <w:r>
        <w:t xml:space="preserve">        Logged MDT and Logged MBSFN MDT. In case this attribute is not used, it</w:t>
      </w:r>
    </w:p>
    <w:p w14:paraId="2BA0643D" w14:textId="77777777" w:rsidR="003E773D" w:rsidRDefault="003E773D" w:rsidP="003E773D">
      <w:pPr>
        <w:pStyle w:val="PL"/>
      </w:pPr>
      <w:r>
        <w:t xml:space="preserve">        carries a null semantic.";</w:t>
      </w:r>
    </w:p>
    <w:p w14:paraId="43324B8E" w14:textId="77777777" w:rsidR="003E773D" w:rsidRDefault="003E773D" w:rsidP="003E773D">
      <w:pPr>
        <w:pStyle w:val="PL"/>
      </w:pPr>
      <w:r>
        <w:t xml:space="preserve">      reference "5.10.9 of 3GPP TS 32.422";</w:t>
      </w:r>
    </w:p>
    <w:p w14:paraId="7B8966CA" w14:textId="77777777" w:rsidR="003E773D" w:rsidRDefault="003E773D" w:rsidP="003E773D">
      <w:pPr>
        <w:pStyle w:val="PL"/>
      </w:pPr>
      <w:r>
        <w:t xml:space="preserve">    }</w:t>
      </w:r>
    </w:p>
    <w:p w14:paraId="61395C46" w14:textId="77777777" w:rsidR="003E773D" w:rsidRDefault="003E773D" w:rsidP="003E773D">
      <w:pPr>
        <w:pStyle w:val="PL"/>
      </w:pPr>
    </w:p>
    <w:p w14:paraId="7095E43C" w14:textId="77777777" w:rsidR="003E773D" w:rsidRDefault="003E773D" w:rsidP="003E773D">
      <w:pPr>
        <w:pStyle w:val="PL"/>
      </w:pPr>
      <w:r>
        <w:t xml:space="preserve">    leaf MDTLoggingInterval {</w:t>
      </w:r>
    </w:p>
    <w:p w14:paraId="4161C6D6" w14:textId="77777777" w:rsidR="003E773D" w:rsidRDefault="003E773D" w:rsidP="003E773D">
      <w:pPr>
        <w:pStyle w:val="PL"/>
      </w:pPr>
      <w:r>
        <w:t xml:space="preserve">      when '../jobType = "LOGGED_MDT_ONLY" or' </w:t>
      </w:r>
    </w:p>
    <w:p w14:paraId="5F15CF17" w14:textId="77777777" w:rsidR="003E773D" w:rsidRDefault="003E773D" w:rsidP="003E773D">
      <w:pPr>
        <w:pStyle w:val="PL"/>
      </w:pPr>
      <w:r>
        <w:t xml:space="preserve">        + ' ../jobType = "LOGGED_MBSFN_MDT"';</w:t>
      </w:r>
    </w:p>
    <w:p w14:paraId="62B68CE8" w14:textId="77777777" w:rsidR="003E773D" w:rsidRDefault="003E773D" w:rsidP="003E773D">
      <w:pPr>
        <w:pStyle w:val="PL"/>
      </w:pPr>
      <w:r>
        <w:t xml:space="preserve">      type uint32 {</w:t>
      </w:r>
    </w:p>
    <w:p w14:paraId="10487B2C" w14:textId="77777777" w:rsidR="003E773D" w:rsidRDefault="003E773D" w:rsidP="003E773D">
      <w:pPr>
        <w:pStyle w:val="PL"/>
      </w:pPr>
      <w:r>
        <w:t xml:space="preserve">        range "1280|2560|5120|10240|20480|"</w:t>
      </w:r>
    </w:p>
    <w:p w14:paraId="47AA071F" w14:textId="77777777" w:rsidR="003E773D" w:rsidRDefault="003E773D" w:rsidP="003E773D">
      <w:pPr>
        <w:pStyle w:val="PL"/>
      </w:pPr>
      <w:r>
        <w:t xml:space="preserve">          +"30720|40960|61440";</w:t>
      </w:r>
    </w:p>
    <w:p w14:paraId="60E01CAE" w14:textId="77777777" w:rsidR="003E773D" w:rsidRDefault="003E773D" w:rsidP="003E773D">
      <w:pPr>
        <w:pStyle w:val="PL"/>
      </w:pPr>
      <w:r>
        <w:t xml:space="preserve">      }</w:t>
      </w:r>
    </w:p>
    <w:p w14:paraId="10B9390C" w14:textId="77777777" w:rsidR="003E773D" w:rsidRDefault="003E773D" w:rsidP="003E773D">
      <w:pPr>
        <w:pStyle w:val="PL"/>
      </w:pPr>
      <w:r>
        <w:t xml:space="preserve">      units milliseconds;</w:t>
      </w:r>
    </w:p>
    <w:p w14:paraId="2CCE422D" w14:textId="77777777" w:rsidR="003E773D" w:rsidRDefault="003E773D" w:rsidP="003E773D">
      <w:pPr>
        <w:pStyle w:val="PL"/>
      </w:pPr>
      <w:r>
        <w:t xml:space="preserve">      mandatory true;</w:t>
      </w:r>
    </w:p>
    <w:p w14:paraId="7FCD7064" w14:textId="77777777" w:rsidR="003E773D" w:rsidRDefault="003E773D" w:rsidP="003E773D">
      <w:pPr>
        <w:pStyle w:val="PL"/>
      </w:pPr>
      <w:r>
        <w:t xml:space="preserve">      description "Specifies the periodicty for Logged MDT. The attribute is</w:t>
      </w:r>
    </w:p>
    <w:p w14:paraId="075DA770" w14:textId="77777777" w:rsidR="003E773D" w:rsidRDefault="003E773D" w:rsidP="003E773D">
      <w:pPr>
        <w:pStyle w:val="PL"/>
      </w:pPr>
      <w:r>
        <w:t xml:space="preserve">        applicable only for Logged MDT and Logged MBSFN MDT. In case this</w:t>
      </w:r>
    </w:p>
    <w:p w14:paraId="2EED37F3" w14:textId="77777777" w:rsidR="003E773D" w:rsidRDefault="003E773D" w:rsidP="003E773D">
      <w:pPr>
        <w:pStyle w:val="PL"/>
      </w:pPr>
      <w:r>
        <w:t xml:space="preserve">        attribute is not used, it carries a null semantic";</w:t>
      </w:r>
    </w:p>
    <w:p w14:paraId="5D882AF6" w14:textId="77777777" w:rsidR="003E773D" w:rsidRDefault="003E773D" w:rsidP="003E773D">
      <w:pPr>
        <w:pStyle w:val="PL"/>
      </w:pPr>
      <w:r>
        <w:t xml:space="preserve">      reference "5.10.8 of 3GPP TS 32.422";</w:t>
      </w:r>
    </w:p>
    <w:p w14:paraId="4BE4F65C" w14:textId="77777777" w:rsidR="003E773D" w:rsidRDefault="003E773D" w:rsidP="003E773D">
      <w:pPr>
        <w:pStyle w:val="PL"/>
      </w:pPr>
      <w:r>
        <w:t xml:space="preserve">    }</w:t>
      </w:r>
    </w:p>
    <w:p w14:paraId="29CBFCD8" w14:textId="77777777" w:rsidR="003E773D" w:rsidRDefault="003E773D" w:rsidP="003E773D">
      <w:pPr>
        <w:pStyle w:val="PL"/>
      </w:pPr>
    </w:p>
    <w:p w14:paraId="11AFA0A5" w14:textId="77777777" w:rsidR="003E773D" w:rsidRDefault="003E773D" w:rsidP="003E773D">
      <w:pPr>
        <w:pStyle w:val="PL"/>
      </w:pPr>
      <w:r>
        <w:t xml:space="preserve">    leaf MDTLoggingEventThreshold {</w:t>
      </w:r>
    </w:p>
    <w:p w14:paraId="19B299EF" w14:textId="77777777" w:rsidR="003E773D" w:rsidRDefault="003E773D" w:rsidP="003E773D">
      <w:pPr>
        <w:pStyle w:val="PL"/>
      </w:pPr>
      <w:r>
        <w:t xml:space="preserve">      when '../jobType = "LOGGED_MDT_ONLY" or' </w:t>
      </w:r>
    </w:p>
    <w:p w14:paraId="73C81DF1" w14:textId="77777777" w:rsidR="003E773D" w:rsidRDefault="003E773D" w:rsidP="003E773D">
      <w:pPr>
        <w:pStyle w:val="PL"/>
      </w:pPr>
      <w:r>
        <w:t xml:space="preserve">        + ' ../jobType = "LOGGED_MBSFN_MDT"';</w:t>
      </w:r>
    </w:p>
    <w:p w14:paraId="5F31A8A0" w14:textId="77777777" w:rsidR="003E773D" w:rsidRDefault="003E773D" w:rsidP="003E773D">
      <w:pPr>
        <w:pStyle w:val="PL"/>
      </w:pPr>
      <w:r>
        <w:t xml:space="preserve">      type uint32 {</w:t>
      </w:r>
    </w:p>
    <w:p w14:paraId="0F1EE88E" w14:textId="77777777" w:rsidR="003E773D" w:rsidRDefault="003E773D" w:rsidP="003E773D">
      <w:pPr>
        <w:pStyle w:val="PL"/>
      </w:pPr>
      <w:r>
        <w:t xml:space="preserve">        range "0..127";</w:t>
      </w:r>
    </w:p>
    <w:p w14:paraId="2FCC4EAD" w14:textId="77777777" w:rsidR="003E773D" w:rsidRDefault="003E773D" w:rsidP="003E773D">
      <w:pPr>
        <w:pStyle w:val="PL"/>
      </w:pPr>
      <w:r>
        <w:t xml:space="preserve">      }</w:t>
      </w:r>
    </w:p>
    <w:p w14:paraId="4BF31A70" w14:textId="77777777" w:rsidR="003E773D" w:rsidRDefault="003E773D" w:rsidP="003E773D">
      <w:pPr>
        <w:pStyle w:val="PL"/>
      </w:pPr>
      <w:r>
        <w:t xml:space="preserve">      description "It specifies the threshold which should trigger </w:t>
      </w:r>
    </w:p>
    <w:p w14:paraId="484A217D" w14:textId="77777777" w:rsidR="003E773D" w:rsidRDefault="003E773D" w:rsidP="003E773D">
      <w:pPr>
        <w:pStyle w:val="PL"/>
      </w:pPr>
      <w:r>
        <w:t xml:space="preserve">        the reporting in case of event based reporting of logged NR MDT. </w:t>
      </w:r>
    </w:p>
    <w:p w14:paraId="5EF39A57" w14:textId="77777777" w:rsidR="003E773D" w:rsidRDefault="003E773D" w:rsidP="003E773D">
      <w:pPr>
        <w:pStyle w:val="PL"/>
      </w:pPr>
      <w:r>
        <w:t xml:space="preserve">        The attribute is applicable only for Logged MDT and when MDTReportType </w:t>
      </w:r>
    </w:p>
    <w:p w14:paraId="4274E4F4" w14:textId="77777777" w:rsidR="003E773D" w:rsidRDefault="003E773D" w:rsidP="003E773D">
      <w:pPr>
        <w:pStyle w:val="PL"/>
      </w:pPr>
      <w:r>
        <w:t xml:space="preserve">        is configured for event triggered reporting and when </w:t>
      </w:r>
    </w:p>
    <w:p w14:paraId="19804D51" w14:textId="77777777" w:rsidR="003E773D" w:rsidRDefault="003E773D" w:rsidP="003E773D">
      <w:pPr>
        <w:pStyle w:val="PL"/>
      </w:pPr>
      <w:r>
        <w:t xml:space="preserve">        MDTEventListForTriggeredMeasurement is configured for L1 event. </w:t>
      </w:r>
    </w:p>
    <w:p w14:paraId="6A22ECBF" w14:textId="77777777" w:rsidR="003E773D" w:rsidRDefault="003E773D" w:rsidP="003E773D">
      <w:pPr>
        <w:pStyle w:val="PL"/>
      </w:pPr>
      <w:r>
        <w:t xml:space="preserve">        In case this attribute is not used, it carries a null semantic.";</w:t>
      </w:r>
    </w:p>
    <w:p w14:paraId="58E150CC" w14:textId="77777777" w:rsidR="003E773D" w:rsidRDefault="003E773D" w:rsidP="003E773D">
      <w:pPr>
        <w:pStyle w:val="PL"/>
      </w:pPr>
      <w:r>
        <w:t xml:space="preserve">      reference "clause 5.10.36 of TS 32.422";</w:t>
      </w:r>
    </w:p>
    <w:p w14:paraId="56E59426" w14:textId="77777777" w:rsidR="003E773D" w:rsidRDefault="003E773D" w:rsidP="003E773D">
      <w:pPr>
        <w:pStyle w:val="PL"/>
      </w:pPr>
      <w:r>
        <w:t xml:space="preserve">    }</w:t>
      </w:r>
    </w:p>
    <w:p w14:paraId="4071612D" w14:textId="77777777" w:rsidR="003E773D" w:rsidRDefault="003E773D" w:rsidP="003E773D">
      <w:pPr>
        <w:pStyle w:val="PL"/>
      </w:pPr>
      <w:r>
        <w:t xml:space="preserve">    </w:t>
      </w:r>
    </w:p>
    <w:p w14:paraId="58A9E05A" w14:textId="77777777" w:rsidR="003E773D" w:rsidRDefault="003E773D" w:rsidP="003E773D">
      <w:pPr>
        <w:pStyle w:val="PL"/>
      </w:pPr>
      <w:r>
        <w:t xml:space="preserve">    leaf MDTLoggedHysteresis {</w:t>
      </w:r>
    </w:p>
    <w:p w14:paraId="0810B0D8" w14:textId="77777777" w:rsidR="003E773D" w:rsidRDefault="003E773D" w:rsidP="003E773D">
      <w:pPr>
        <w:pStyle w:val="PL"/>
      </w:pPr>
      <w:r>
        <w:t xml:space="preserve">      when '../jobType = "LOGGED_MDT_ONLY" or '</w:t>
      </w:r>
    </w:p>
    <w:p w14:paraId="035D0146" w14:textId="77777777" w:rsidR="003E773D" w:rsidRDefault="003E773D" w:rsidP="003E773D">
      <w:pPr>
        <w:pStyle w:val="PL"/>
      </w:pPr>
      <w:r>
        <w:t xml:space="preserve">         + '../jobType = "LOGGED_MBSFN_MDT"';</w:t>
      </w:r>
    </w:p>
    <w:p w14:paraId="220693C1" w14:textId="77777777" w:rsidR="003E773D" w:rsidRDefault="003E773D" w:rsidP="003E773D">
      <w:pPr>
        <w:pStyle w:val="PL"/>
      </w:pPr>
      <w:r>
        <w:t xml:space="preserve">      type uint32 {</w:t>
      </w:r>
    </w:p>
    <w:p w14:paraId="715F04DD" w14:textId="77777777" w:rsidR="003E773D" w:rsidRDefault="003E773D" w:rsidP="003E773D">
      <w:pPr>
        <w:pStyle w:val="PL"/>
      </w:pPr>
      <w:r>
        <w:t xml:space="preserve">        range "0..30";</w:t>
      </w:r>
    </w:p>
    <w:p w14:paraId="654A8380" w14:textId="77777777" w:rsidR="003E773D" w:rsidRDefault="003E773D" w:rsidP="003E773D">
      <w:pPr>
        <w:pStyle w:val="PL"/>
      </w:pPr>
      <w:r>
        <w:t xml:space="preserve">      }</w:t>
      </w:r>
    </w:p>
    <w:p w14:paraId="76A3B105" w14:textId="77777777" w:rsidR="003E773D" w:rsidRDefault="003E773D" w:rsidP="003E773D">
      <w:pPr>
        <w:pStyle w:val="PL"/>
      </w:pPr>
      <w:r>
        <w:t xml:space="preserve">      description "It specifies the hysteresis used within the entry and leave </w:t>
      </w:r>
    </w:p>
    <w:p w14:paraId="00CAFFC3" w14:textId="77777777" w:rsidR="003E773D" w:rsidRDefault="003E773D" w:rsidP="003E773D">
      <w:pPr>
        <w:pStyle w:val="PL"/>
      </w:pPr>
      <w:r>
        <w:t xml:space="preserve">        condition of the L1 event based reporting of logged NR MDT. </w:t>
      </w:r>
    </w:p>
    <w:p w14:paraId="06C28188" w14:textId="77777777" w:rsidR="003E773D" w:rsidRDefault="003E773D" w:rsidP="003E773D">
      <w:pPr>
        <w:pStyle w:val="PL"/>
      </w:pPr>
      <w:r>
        <w:t xml:space="preserve">        The attribute is applicable only for Logged MDT, when MDTReportType </w:t>
      </w:r>
    </w:p>
    <w:p w14:paraId="6EEFFFE4" w14:textId="77777777" w:rsidR="003E773D" w:rsidRDefault="003E773D" w:rsidP="003E773D">
      <w:pPr>
        <w:pStyle w:val="PL"/>
      </w:pPr>
      <w:r>
        <w:t xml:space="preserve">        is configured for event triggered reporting and when </w:t>
      </w:r>
    </w:p>
    <w:p w14:paraId="0838D018" w14:textId="77777777" w:rsidR="003E773D" w:rsidRDefault="003E773D" w:rsidP="003E773D">
      <w:pPr>
        <w:pStyle w:val="PL"/>
      </w:pPr>
      <w:r>
        <w:t xml:space="preserve">        MDTEventListForTriggeredMeasurement is configured for L1 event. </w:t>
      </w:r>
    </w:p>
    <w:p w14:paraId="0693E723" w14:textId="77777777" w:rsidR="003E773D" w:rsidRDefault="003E773D" w:rsidP="003E773D">
      <w:pPr>
        <w:pStyle w:val="PL"/>
      </w:pPr>
      <w:r>
        <w:t xml:space="preserve">        In case this attribute is not used, it carries a null semantic.";</w:t>
      </w:r>
    </w:p>
    <w:p w14:paraId="7316E8F4" w14:textId="77777777" w:rsidR="003E773D" w:rsidRDefault="003E773D" w:rsidP="003E773D">
      <w:pPr>
        <w:pStyle w:val="PL"/>
      </w:pPr>
      <w:r>
        <w:t xml:space="preserve">      reference "clause 5.10.37 of TS 32.422";</w:t>
      </w:r>
    </w:p>
    <w:p w14:paraId="50F3BE2B" w14:textId="77777777" w:rsidR="003E773D" w:rsidRDefault="003E773D" w:rsidP="003E773D">
      <w:pPr>
        <w:pStyle w:val="PL"/>
      </w:pPr>
      <w:r>
        <w:t xml:space="preserve">    }</w:t>
      </w:r>
    </w:p>
    <w:p w14:paraId="31D35642" w14:textId="77777777" w:rsidR="003E773D" w:rsidRDefault="003E773D" w:rsidP="003E773D">
      <w:pPr>
        <w:pStyle w:val="PL"/>
      </w:pPr>
      <w:r>
        <w:t xml:space="preserve">    </w:t>
      </w:r>
    </w:p>
    <w:p w14:paraId="13A0E544" w14:textId="77777777" w:rsidR="003E773D" w:rsidRDefault="003E773D" w:rsidP="003E773D">
      <w:pPr>
        <w:pStyle w:val="PL"/>
      </w:pPr>
      <w:r>
        <w:t xml:space="preserve">    leaf MDTLoggedTimeToTrigger {</w:t>
      </w:r>
    </w:p>
    <w:p w14:paraId="1E881987" w14:textId="77777777" w:rsidR="003E773D" w:rsidRDefault="003E773D" w:rsidP="003E773D">
      <w:pPr>
        <w:pStyle w:val="PL"/>
      </w:pPr>
      <w:r>
        <w:t xml:space="preserve">      when '../jobType = "LOGGED_MDT_ONLY" or '</w:t>
      </w:r>
    </w:p>
    <w:p w14:paraId="66480FE1" w14:textId="77777777" w:rsidR="003E773D" w:rsidRDefault="003E773D" w:rsidP="003E773D">
      <w:pPr>
        <w:pStyle w:val="PL"/>
      </w:pPr>
      <w:r>
        <w:t xml:space="preserve">          + '../jobType = "LOGGED_MBSFN_MDT"';</w:t>
      </w:r>
    </w:p>
    <w:p w14:paraId="759621A6" w14:textId="77777777" w:rsidR="003E773D" w:rsidRDefault="003E773D" w:rsidP="003E773D">
      <w:pPr>
        <w:pStyle w:val="PL"/>
      </w:pPr>
      <w:r>
        <w:t xml:space="preserve">      type int32 ;</w:t>
      </w:r>
    </w:p>
    <w:p w14:paraId="1B95C143" w14:textId="77777777" w:rsidR="003E773D" w:rsidRDefault="003E773D" w:rsidP="003E773D">
      <w:pPr>
        <w:pStyle w:val="PL"/>
      </w:pPr>
      <w:r>
        <w:t xml:space="preserve">      description "It specifies the threshold which should trigger </w:t>
      </w:r>
    </w:p>
    <w:p w14:paraId="5B23E6CE" w14:textId="77777777" w:rsidR="003E773D" w:rsidRDefault="003E773D" w:rsidP="003E773D">
      <w:pPr>
        <w:pStyle w:val="PL"/>
      </w:pPr>
      <w:r>
        <w:t xml:space="preserve">        the reporting in case of event based reporting of logged NR MDT. </w:t>
      </w:r>
    </w:p>
    <w:p w14:paraId="0B5A40E9" w14:textId="77777777" w:rsidR="003E773D" w:rsidRDefault="003E773D" w:rsidP="003E773D">
      <w:pPr>
        <w:pStyle w:val="PL"/>
      </w:pPr>
      <w:r>
        <w:t xml:space="preserve">        The attribute is applicable only for Logged MDT, when MDTReportType </w:t>
      </w:r>
    </w:p>
    <w:p w14:paraId="2078D67B" w14:textId="77777777" w:rsidR="003E773D" w:rsidRDefault="003E773D" w:rsidP="003E773D">
      <w:pPr>
        <w:pStyle w:val="PL"/>
      </w:pPr>
      <w:r>
        <w:t xml:space="preserve">        is configured for event triggered reporting and when </w:t>
      </w:r>
    </w:p>
    <w:p w14:paraId="56C8EA20" w14:textId="77777777" w:rsidR="003E773D" w:rsidRDefault="003E773D" w:rsidP="003E773D">
      <w:pPr>
        <w:pStyle w:val="PL"/>
      </w:pPr>
      <w:r>
        <w:t xml:space="preserve">        MDTEventListForTriggeredMeasurement is configured for L1 event. </w:t>
      </w:r>
    </w:p>
    <w:p w14:paraId="74CAA55D" w14:textId="77777777" w:rsidR="003E773D" w:rsidRDefault="003E773D" w:rsidP="003E773D">
      <w:pPr>
        <w:pStyle w:val="PL"/>
      </w:pPr>
      <w:r>
        <w:t xml:space="preserve">        In case this attribute is not used, it carries a null semantic.";</w:t>
      </w:r>
    </w:p>
    <w:p w14:paraId="1D36D587" w14:textId="77777777" w:rsidR="003E773D" w:rsidRDefault="003E773D" w:rsidP="003E773D">
      <w:pPr>
        <w:pStyle w:val="PL"/>
      </w:pPr>
      <w:r>
        <w:t xml:space="preserve">      reference "clauses 5.10.38 of TS 32.422";</w:t>
      </w:r>
    </w:p>
    <w:p w14:paraId="5BAA4F84" w14:textId="77777777" w:rsidR="003E773D" w:rsidRDefault="003E773D" w:rsidP="003E773D">
      <w:pPr>
        <w:pStyle w:val="PL"/>
      </w:pPr>
      <w:r>
        <w:t xml:space="preserve">    }</w:t>
      </w:r>
    </w:p>
    <w:p w14:paraId="2FB972FD" w14:textId="77777777" w:rsidR="003E773D" w:rsidRDefault="003E773D" w:rsidP="003E773D">
      <w:pPr>
        <w:pStyle w:val="PL"/>
      </w:pPr>
      <w:r>
        <w:t xml:space="preserve">    </w:t>
      </w:r>
    </w:p>
    <w:p w14:paraId="787D2D4C" w14:textId="77777777" w:rsidR="003E773D" w:rsidRDefault="003E773D" w:rsidP="003E773D">
      <w:pPr>
        <w:pStyle w:val="PL"/>
      </w:pPr>
      <w:r>
        <w:t xml:space="preserve">    leaf-list MDTMBSFNAreaList {</w:t>
      </w:r>
    </w:p>
    <w:p w14:paraId="753FB132" w14:textId="77777777" w:rsidR="003E773D" w:rsidRDefault="003E773D" w:rsidP="003E773D">
      <w:pPr>
        <w:pStyle w:val="PL"/>
      </w:pPr>
      <w:r>
        <w:t xml:space="preserve">      when '../jobType = "LOGGED_MBSFN_MDT"';</w:t>
      </w:r>
    </w:p>
    <w:p w14:paraId="277DBD48" w14:textId="77777777" w:rsidR="003E773D" w:rsidRDefault="003E773D" w:rsidP="003E773D">
      <w:pPr>
        <w:pStyle w:val="PL"/>
      </w:pPr>
      <w:r>
        <w:t xml:space="preserve">      type string;</w:t>
      </w:r>
    </w:p>
    <w:p w14:paraId="1DD33F36" w14:textId="77777777" w:rsidR="003E773D" w:rsidRDefault="003E773D" w:rsidP="003E773D">
      <w:pPr>
        <w:pStyle w:val="PL"/>
      </w:pPr>
      <w:r>
        <w:lastRenderedPageBreak/>
        <w:t xml:space="preserve">      min-elements 1;</w:t>
      </w:r>
    </w:p>
    <w:p w14:paraId="4C2CBC1B" w14:textId="77777777" w:rsidR="003E773D" w:rsidRDefault="003E773D" w:rsidP="003E773D">
      <w:pPr>
        <w:pStyle w:val="PL"/>
      </w:pPr>
      <w:r>
        <w:t xml:space="preserve">      max-elements 8;</w:t>
      </w:r>
    </w:p>
    <w:p w14:paraId="6B392834" w14:textId="77777777" w:rsidR="003E773D" w:rsidRDefault="003E773D" w:rsidP="003E773D">
      <w:pPr>
        <w:pStyle w:val="PL"/>
      </w:pPr>
      <w:r>
        <w:t xml:space="preserve">      description "The MBSFN Area consists of a MBSFN Area ID and Carrier</w:t>
      </w:r>
    </w:p>
    <w:p w14:paraId="0AC84F46" w14:textId="77777777" w:rsidR="003E773D" w:rsidRDefault="003E773D" w:rsidP="003E773D">
      <w:pPr>
        <w:pStyle w:val="PL"/>
      </w:pPr>
      <w:r>
        <w:t xml:space="preserve">        Frequency (EARFCN). The target MBSFN area List can have up to 8 entries.</w:t>
      </w:r>
    </w:p>
    <w:p w14:paraId="4195F7FD" w14:textId="77777777" w:rsidR="003E773D" w:rsidRDefault="003E773D" w:rsidP="003E773D">
      <w:pPr>
        <w:pStyle w:val="PL"/>
      </w:pPr>
      <w:r>
        <w:t xml:space="preserve">        This parameter is applicable only if the job type is Logged MBSFN MDT.";</w:t>
      </w:r>
    </w:p>
    <w:p w14:paraId="31576A4C" w14:textId="77777777" w:rsidR="003E773D" w:rsidRDefault="003E773D" w:rsidP="003E773D">
      <w:pPr>
        <w:pStyle w:val="PL"/>
      </w:pPr>
      <w:r>
        <w:t xml:space="preserve">      reference "5.10.25 of 3GPP TS 32.422";</w:t>
      </w:r>
    </w:p>
    <w:p w14:paraId="0195A0BB" w14:textId="77777777" w:rsidR="003E773D" w:rsidRDefault="003E773D" w:rsidP="003E773D">
      <w:pPr>
        <w:pStyle w:val="PL"/>
      </w:pPr>
      <w:r>
        <w:t xml:space="preserve">    }</w:t>
      </w:r>
    </w:p>
    <w:p w14:paraId="6443E579" w14:textId="77777777" w:rsidR="003E773D" w:rsidRDefault="003E773D" w:rsidP="003E773D">
      <w:pPr>
        <w:pStyle w:val="PL"/>
      </w:pPr>
    </w:p>
    <w:p w14:paraId="1BC72E00" w14:textId="77777777" w:rsidR="003E773D" w:rsidRDefault="003E773D" w:rsidP="003E773D">
      <w:pPr>
        <w:pStyle w:val="PL"/>
      </w:pPr>
      <w:r>
        <w:t xml:space="preserve">    leaf MDTMeasurementPeriodLTE {</w:t>
      </w:r>
    </w:p>
    <w:p w14:paraId="433C692D" w14:textId="77777777" w:rsidR="003E773D" w:rsidRDefault="003E773D" w:rsidP="003E773D">
      <w:pPr>
        <w:pStyle w:val="PL"/>
      </w:pPr>
      <w:r>
        <w:t xml:space="preserve">          when '../jobType = "IMMEDIATE_MDT_ONLY"'</w:t>
      </w:r>
    </w:p>
    <w:p w14:paraId="7F9BBF82" w14:textId="77777777" w:rsidR="003E773D" w:rsidRDefault="003E773D" w:rsidP="003E773D">
      <w:pPr>
        <w:pStyle w:val="PL"/>
      </w:pPr>
      <w:r>
        <w:t xml:space="preserve">            +  ' or ../jobType = "IMMEDIATE_MDT_AND_TRACE"';</w:t>
      </w:r>
    </w:p>
    <w:p w14:paraId="150EC81A" w14:textId="77777777" w:rsidR="003E773D" w:rsidRDefault="003E773D" w:rsidP="003E773D">
      <w:pPr>
        <w:pStyle w:val="PL"/>
      </w:pPr>
      <w:r>
        <w:t xml:space="preserve">      type uint32 {</w:t>
      </w:r>
    </w:p>
    <w:p w14:paraId="731F5A3E" w14:textId="77777777" w:rsidR="003E773D" w:rsidRDefault="003E773D" w:rsidP="003E773D">
      <w:pPr>
        <w:pStyle w:val="PL"/>
      </w:pPr>
      <w:r>
        <w:t xml:space="preserve">        range "1024|1280|2048|2560|5120|"</w:t>
      </w:r>
    </w:p>
    <w:p w14:paraId="14D603B2" w14:textId="77777777" w:rsidR="003E773D" w:rsidRDefault="003E773D" w:rsidP="003E773D">
      <w:pPr>
        <w:pStyle w:val="PL"/>
      </w:pPr>
      <w:r>
        <w:t xml:space="preserve">          +"10240|60000";</w:t>
      </w:r>
    </w:p>
    <w:p w14:paraId="71589136" w14:textId="77777777" w:rsidR="003E773D" w:rsidRDefault="003E773D" w:rsidP="003E773D">
      <w:pPr>
        <w:pStyle w:val="PL"/>
      </w:pPr>
      <w:r>
        <w:t xml:space="preserve">      }</w:t>
      </w:r>
    </w:p>
    <w:p w14:paraId="6DC7C4BE" w14:textId="77777777" w:rsidR="003E773D" w:rsidRDefault="003E773D" w:rsidP="003E773D">
      <w:pPr>
        <w:pStyle w:val="PL"/>
      </w:pPr>
      <w:r>
        <w:t xml:space="preserve">      units milliseconds;</w:t>
      </w:r>
    </w:p>
    <w:p w14:paraId="23D39E3E" w14:textId="77777777" w:rsidR="003E773D" w:rsidRDefault="003E773D" w:rsidP="003E773D">
      <w:pPr>
        <w:pStyle w:val="PL"/>
      </w:pPr>
      <w:r>
        <w:t xml:space="preserve">      mandatory true;</w:t>
      </w:r>
    </w:p>
    <w:p w14:paraId="086A75B0" w14:textId="77777777" w:rsidR="003E773D" w:rsidRDefault="003E773D" w:rsidP="003E773D">
      <w:pPr>
        <w:pStyle w:val="PL"/>
      </w:pPr>
      <w:r>
        <w:t xml:space="preserve">      description "It specifies the measurement period for the Data Volume and</w:t>
      </w:r>
    </w:p>
    <w:p w14:paraId="77318726" w14:textId="77777777" w:rsidR="003E773D" w:rsidRDefault="003E773D" w:rsidP="003E773D">
      <w:pPr>
        <w:pStyle w:val="PL"/>
      </w:pPr>
      <w:r>
        <w:t xml:space="preserve">        Scheduled IP throughput measurements for MDT taken by the eNB.</w:t>
      </w:r>
    </w:p>
    <w:p w14:paraId="421AAF12" w14:textId="77777777" w:rsidR="003E773D" w:rsidRDefault="003E773D" w:rsidP="003E773D">
      <w:pPr>
        <w:pStyle w:val="PL"/>
      </w:pPr>
      <w:r>
        <w:t xml:space="preserve">        The attribute is applicable only for Immediate MDT. In case this</w:t>
      </w:r>
    </w:p>
    <w:p w14:paraId="14BB1F88" w14:textId="77777777" w:rsidR="003E773D" w:rsidRDefault="003E773D" w:rsidP="003E773D">
      <w:pPr>
        <w:pStyle w:val="PL"/>
      </w:pPr>
      <w:r>
        <w:t xml:space="preserve">        attribute is not used, it carries a null semantic.";</w:t>
      </w:r>
    </w:p>
    <w:p w14:paraId="69B55DA6" w14:textId="77777777" w:rsidR="003E773D" w:rsidRDefault="003E773D" w:rsidP="003E773D">
      <w:pPr>
        <w:pStyle w:val="PL"/>
      </w:pPr>
      <w:r>
        <w:t xml:space="preserve">      reference "Clause 5.10.23 of 3GPP TS 32.422";</w:t>
      </w:r>
    </w:p>
    <w:p w14:paraId="6DD6A0D0" w14:textId="77777777" w:rsidR="003E773D" w:rsidRDefault="003E773D" w:rsidP="003E773D">
      <w:pPr>
        <w:pStyle w:val="PL"/>
      </w:pPr>
      <w:r>
        <w:t xml:space="preserve">    }</w:t>
      </w:r>
    </w:p>
    <w:p w14:paraId="5DE440E6" w14:textId="77777777" w:rsidR="003E773D" w:rsidRDefault="003E773D" w:rsidP="003E773D">
      <w:pPr>
        <w:pStyle w:val="PL"/>
      </w:pPr>
    </w:p>
    <w:p w14:paraId="189AA2C8" w14:textId="77777777" w:rsidR="003E773D" w:rsidRDefault="003E773D" w:rsidP="003E773D">
      <w:pPr>
        <w:pStyle w:val="PL"/>
      </w:pPr>
      <w:r>
        <w:t xml:space="preserve">    leaf MDTMeasurementPeriodUMTS {</w:t>
      </w:r>
    </w:p>
    <w:p w14:paraId="7F63835B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27B33CCF" w14:textId="77777777" w:rsidR="003E773D" w:rsidRDefault="003E773D" w:rsidP="003E773D">
      <w:pPr>
        <w:pStyle w:val="PL"/>
      </w:pPr>
      <w:r>
        <w:t xml:space="preserve">        +  'or ../jobType = "IMMEDIATE_MDT_AND_TRACE"';</w:t>
      </w:r>
    </w:p>
    <w:p w14:paraId="2230A9B1" w14:textId="77777777" w:rsidR="003E773D" w:rsidRDefault="003E773D" w:rsidP="003E773D">
      <w:pPr>
        <w:pStyle w:val="PL"/>
      </w:pPr>
      <w:r>
        <w:t xml:space="preserve">      type uint32 {</w:t>
      </w:r>
    </w:p>
    <w:p w14:paraId="3FEAB2A2" w14:textId="77777777" w:rsidR="003E773D" w:rsidRDefault="003E773D" w:rsidP="003E773D">
      <w:pPr>
        <w:pStyle w:val="PL"/>
      </w:pPr>
      <w:r>
        <w:t xml:space="preserve">        range "250|500|1000|2000|3000|4000|6000|8000|12000|16000|20000|"</w:t>
      </w:r>
    </w:p>
    <w:p w14:paraId="29D3C7B2" w14:textId="77777777" w:rsidR="003E773D" w:rsidRDefault="003E773D" w:rsidP="003E773D">
      <w:pPr>
        <w:pStyle w:val="PL"/>
      </w:pPr>
      <w:r>
        <w:t xml:space="preserve">          +"24000|28000|32000|64000";</w:t>
      </w:r>
    </w:p>
    <w:p w14:paraId="3CA0BF25" w14:textId="77777777" w:rsidR="003E773D" w:rsidRDefault="003E773D" w:rsidP="003E773D">
      <w:pPr>
        <w:pStyle w:val="PL"/>
      </w:pPr>
      <w:r>
        <w:t xml:space="preserve">      }</w:t>
      </w:r>
    </w:p>
    <w:p w14:paraId="7DD1D337" w14:textId="77777777" w:rsidR="003E773D" w:rsidRDefault="003E773D" w:rsidP="003E773D">
      <w:pPr>
        <w:pStyle w:val="PL"/>
      </w:pPr>
      <w:r>
        <w:t xml:space="preserve">      units milliseconds;</w:t>
      </w:r>
    </w:p>
    <w:p w14:paraId="75A0F0F2" w14:textId="77777777" w:rsidR="003E773D" w:rsidRDefault="003E773D" w:rsidP="003E773D">
      <w:pPr>
        <w:pStyle w:val="PL"/>
      </w:pPr>
      <w:r>
        <w:t xml:space="preserve">      mandatory true;</w:t>
      </w:r>
    </w:p>
    <w:p w14:paraId="3A485971" w14:textId="77777777" w:rsidR="003E773D" w:rsidRDefault="003E773D" w:rsidP="003E773D">
      <w:pPr>
        <w:pStyle w:val="PL"/>
      </w:pPr>
      <w:r>
        <w:t xml:space="preserve">      description "It specifies the measurement period for the Data Volume and</w:t>
      </w:r>
    </w:p>
    <w:p w14:paraId="049C22B0" w14:textId="77777777" w:rsidR="003E773D" w:rsidRDefault="003E773D" w:rsidP="003E773D">
      <w:pPr>
        <w:pStyle w:val="PL"/>
      </w:pPr>
      <w:r>
        <w:t xml:space="preserve">        Throughput measurements for MDT taken by RNC.</w:t>
      </w:r>
    </w:p>
    <w:p w14:paraId="74EB7D38" w14:textId="77777777" w:rsidR="003E773D" w:rsidRDefault="003E773D" w:rsidP="003E773D">
      <w:pPr>
        <w:pStyle w:val="PL"/>
      </w:pPr>
      <w:r>
        <w:t xml:space="preserve">        The attribute is applicable only for Immediate MDT. In case this</w:t>
      </w:r>
    </w:p>
    <w:p w14:paraId="092FD1E5" w14:textId="77777777" w:rsidR="003E773D" w:rsidRDefault="003E773D" w:rsidP="003E773D">
      <w:pPr>
        <w:pStyle w:val="PL"/>
      </w:pPr>
      <w:r>
        <w:t xml:space="preserve">        attribute is not used, it carries a null semantic.";</w:t>
      </w:r>
    </w:p>
    <w:p w14:paraId="0A93FE1C" w14:textId="77777777" w:rsidR="003E773D" w:rsidRDefault="003E773D" w:rsidP="003E773D">
      <w:pPr>
        <w:pStyle w:val="PL"/>
      </w:pPr>
      <w:r>
        <w:t xml:space="preserve">      reference "Clause 5.10.22 of 3GPP TS 32.422";</w:t>
      </w:r>
    </w:p>
    <w:p w14:paraId="6A882953" w14:textId="77777777" w:rsidR="003E773D" w:rsidRDefault="003E773D" w:rsidP="003E773D">
      <w:pPr>
        <w:pStyle w:val="PL"/>
      </w:pPr>
      <w:r>
        <w:t xml:space="preserve">    }</w:t>
      </w:r>
    </w:p>
    <w:p w14:paraId="04A634FD" w14:textId="77777777" w:rsidR="003E773D" w:rsidRDefault="003E773D" w:rsidP="003E773D">
      <w:pPr>
        <w:pStyle w:val="PL"/>
      </w:pPr>
    </w:p>
    <w:p w14:paraId="774B8D99" w14:textId="77777777" w:rsidR="003E773D" w:rsidRDefault="003E773D" w:rsidP="003E773D">
      <w:pPr>
        <w:pStyle w:val="PL"/>
      </w:pPr>
      <w:r>
        <w:t xml:space="preserve">    leaf MDTMeasurementQuantity {</w:t>
      </w:r>
    </w:p>
    <w:p w14:paraId="28840F8F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6D55A6DB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09EF0B75" w14:textId="77777777" w:rsidR="003E773D" w:rsidRDefault="003E773D" w:rsidP="003E773D">
      <w:pPr>
        <w:pStyle w:val="PL"/>
      </w:pPr>
      <w:r>
        <w:t xml:space="preserve">      type uint64 ;</w:t>
      </w:r>
    </w:p>
    <w:p w14:paraId="3297508F" w14:textId="77777777" w:rsidR="003E773D" w:rsidRDefault="003E773D" w:rsidP="003E773D">
      <w:pPr>
        <w:pStyle w:val="PL"/>
      </w:pPr>
      <w:r>
        <w:t xml:space="preserve">      mandatory true;</w:t>
      </w:r>
    </w:p>
    <w:p w14:paraId="71FA5B9B" w14:textId="77777777" w:rsidR="003E773D" w:rsidRDefault="003E773D" w:rsidP="003E773D">
      <w:pPr>
        <w:pStyle w:val="PL"/>
      </w:pPr>
      <w:r>
        <w:t xml:space="preserve">      description "It specifies the measurements that are collected in an MDT</w:t>
      </w:r>
    </w:p>
    <w:p w14:paraId="2C994B76" w14:textId="77777777" w:rsidR="003E773D" w:rsidRDefault="003E773D" w:rsidP="003E773D">
      <w:pPr>
        <w:pStyle w:val="PL"/>
      </w:pPr>
      <w:r>
        <w:t xml:space="preserve">        job for a UMTS MDT configured for event triggered reporting.";</w:t>
      </w:r>
    </w:p>
    <w:p w14:paraId="0FF0B4FA" w14:textId="77777777" w:rsidR="003E773D" w:rsidRDefault="003E773D" w:rsidP="003E773D">
      <w:pPr>
        <w:pStyle w:val="PL"/>
      </w:pPr>
      <w:r>
        <w:t xml:space="preserve">      reference "Clause 5.10.15 of 3GPP TS 32.422";</w:t>
      </w:r>
    </w:p>
    <w:p w14:paraId="205B9CC2" w14:textId="77777777" w:rsidR="003E773D" w:rsidRDefault="003E773D" w:rsidP="003E773D">
      <w:pPr>
        <w:pStyle w:val="PL"/>
      </w:pPr>
      <w:r>
        <w:t xml:space="preserve">    }</w:t>
      </w:r>
    </w:p>
    <w:p w14:paraId="75999252" w14:textId="77777777" w:rsidR="003E773D" w:rsidRDefault="003E773D" w:rsidP="003E773D">
      <w:pPr>
        <w:pStyle w:val="PL"/>
      </w:pPr>
    </w:p>
    <w:p w14:paraId="1F8F3772" w14:textId="77777777" w:rsidR="003E773D" w:rsidRDefault="003E773D" w:rsidP="003E773D">
      <w:pPr>
        <w:pStyle w:val="PL"/>
      </w:pPr>
      <w:r>
        <w:t xml:space="preserve">    leaf MDTM4ThresholdUmts {</w:t>
      </w:r>
    </w:p>
    <w:p w14:paraId="544EDA5E" w14:textId="77777777" w:rsidR="003E773D" w:rsidRDefault="003E773D" w:rsidP="003E773D">
      <w:pPr>
        <w:pStyle w:val="PL"/>
      </w:pPr>
      <w:r>
        <w:t xml:space="preserve">      when '../jobType = "IMMEDIATE_MDT_ONLY"' </w:t>
      </w:r>
    </w:p>
    <w:p w14:paraId="701C2CB3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03EBC618" w14:textId="77777777" w:rsidR="003E773D" w:rsidRDefault="003E773D" w:rsidP="003E773D">
      <w:pPr>
        <w:pStyle w:val="PL"/>
      </w:pPr>
      <w:r>
        <w:t xml:space="preserve">      type uint16 {</w:t>
      </w:r>
    </w:p>
    <w:p w14:paraId="071B2BF6" w14:textId="77777777" w:rsidR="003E773D" w:rsidRDefault="003E773D" w:rsidP="003E773D">
      <w:pPr>
        <w:pStyle w:val="PL"/>
      </w:pPr>
      <w:r>
        <w:t xml:space="preserve">        range 0..31 ;</w:t>
      </w:r>
    </w:p>
    <w:p w14:paraId="38723A69" w14:textId="77777777" w:rsidR="003E773D" w:rsidRDefault="003E773D" w:rsidP="003E773D">
      <w:pPr>
        <w:pStyle w:val="PL"/>
      </w:pPr>
      <w:r>
        <w:t xml:space="preserve">      }        </w:t>
      </w:r>
    </w:p>
    <w:p w14:paraId="113790E9" w14:textId="77777777" w:rsidR="003E773D" w:rsidRDefault="003E773D" w:rsidP="003E773D">
      <w:pPr>
        <w:pStyle w:val="PL"/>
      </w:pPr>
      <w:r>
        <w:t xml:space="preserve">      description "It specifies the threshold which should trigger </w:t>
      </w:r>
    </w:p>
    <w:p w14:paraId="1BBEE80E" w14:textId="77777777" w:rsidR="003E773D" w:rsidRDefault="003E773D" w:rsidP="003E773D">
      <w:pPr>
        <w:pStyle w:val="PL"/>
      </w:pPr>
      <w:r>
        <w:t xml:space="preserve">        the reporting in case of event-triggered periodic reporting for M4 </w:t>
      </w:r>
    </w:p>
    <w:p w14:paraId="05D9176A" w14:textId="77777777" w:rsidR="003E773D" w:rsidRDefault="003E773D" w:rsidP="003E773D">
      <w:pPr>
        <w:pStyle w:val="PL"/>
      </w:pPr>
      <w:r>
        <w:t xml:space="preserve">        (UE power headroom measurement) in UMTS. In case this attribute is </w:t>
      </w:r>
    </w:p>
    <w:p w14:paraId="7463E511" w14:textId="77777777" w:rsidR="003E773D" w:rsidRDefault="003E773D" w:rsidP="003E773D">
      <w:pPr>
        <w:pStyle w:val="PL"/>
      </w:pPr>
      <w:r>
        <w:t xml:space="preserve">        not used, it carries a null semantic.";</w:t>
      </w:r>
    </w:p>
    <w:p w14:paraId="3757B9C8" w14:textId="77777777" w:rsidR="003E773D" w:rsidRDefault="003E773D" w:rsidP="003E773D">
      <w:pPr>
        <w:pStyle w:val="PL"/>
      </w:pPr>
      <w:r>
        <w:t xml:space="preserve">        reference "3GPP TS 32.422 clause 5.10.A";</w:t>
      </w:r>
    </w:p>
    <w:p w14:paraId="3B7F0A31" w14:textId="77777777" w:rsidR="003E773D" w:rsidRDefault="003E773D" w:rsidP="003E773D">
      <w:pPr>
        <w:pStyle w:val="PL"/>
      </w:pPr>
      <w:r>
        <w:t xml:space="preserve">    }</w:t>
      </w:r>
    </w:p>
    <w:p w14:paraId="13B6E028" w14:textId="77777777" w:rsidR="003E773D" w:rsidRDefault="003E773D" w:rsidP="003E773D">
      <w:pPr>
        <w:pStyle w:val="PL"/>
      </w:pPr>
      <w:r>
        <w:t xml:space="preserve">    </w:t>
      </w:r>
    </w:p>
    <w:p w14:paraId="69C216A6" w14:textId="77777777" w:rsidR="003E773D" w:rsidRDefault="003E773D" w:rsidP="003E773D">
      <w:pPr>
        <w:pStyle w:val="PL"/>
      </w:pPr>
      <w:r>
        <w:t xml:space="preserve">    list MDTPLMList {</w:t>
      </w:r>
    </w:p>
    <w:p w14:paraId="55EBE061" w14:textId="77777777" w:rsidR="003E773D" w:rsidRDefault="003E773D" w:rsidP="003E773D">
      <w:pPr>
        <w:pStyle w:val="PL"/>
      </w:pPr>
      <w:r>
        <w:t xml:space="preserve">      when '../jobType = "LOGGED_MDT_ONLY"';</w:t>
      </w:r>
    </w:p>
    <w:p w14:paraId="550BCFAA" w14:textId="77777777" w:rsidR="003E773D" w:rsidRDefault="003E773D" w:rsidP="003E773D">
      <w:pPr>
        <w:pStyle w:val="PL"/>
      </w:pPr>
      <w:r>
        <w:t xml:space="preserve">      key "mcc mnc";</w:t>
      </w:r>
    </w:p>
    <w:p w14:paraId="412A9236" w14:textId="77777777" w:rsidR="003E773D" w:rsidRDefault="003E773D" w:rsidP="003E773D">
      <w:pPr>
        <w:pStyle w:val="PL"/>
      </w:pPr>
      <w:r>
        <w:t xml:space="preserve">      uses types3gpp:PLMNId;</w:t>
      </w:r>
    </w:p>
    <w:p w14:paraId="1937F936" w14:textId="77777777" w:rsidR="003E773D" w:rsidRDefault="003E773D" w:rsidP="003E773D">
      <w:pPr>
        <w:pStyle w:val="PL"/>
      </w:pPr>
      <w:r>
        <w:t xml:space="preserve">      min-elements 1;</w:t>
      </w:r>
    </w:p>
    <w:p w14:paraId="13604D0F" w14:textId="77777777" w:rsidR="003E773D" w:rsidRDefault="003E773D" w:rsidP="003E773D">
      <w:pPr>
        <w:pStyle w:val="PL"/>
      </w:pPr>
      <w:r>
        <w:t xml:space="preserve">      max-elements 16;</w:t>
      </w:r>
    </w:p>
    <w:p w14:paraId="7078F404" w14:textId="77777777" w:rsidR="003E773D" w:rsidRDefault="003E773D" w:rsidP="003E773D">
      <w:pPr>
        <w:pStyle w:val="PL"/>
      </w:pPr>
      <w:r>
        <w:t xml:space="preserve">      description "It indicates the PLMNs where measurement collection, status</w:t>
      </w:r>
    </w:p>
    <w:p w14:paraId="6B3626CD" w14:textId="77777777" w:rsidR="003E773D" w:rsidRDefault="003E773D" w:rsidP="003E773D">
      <w:pPr>
        <w:pStyle w:val="PL"/>
      </w:pPr>
      <w:r>
        <w:t xml:space="preserve">        indication and log reporting is allowed.";</w:t>
      </w:r>
    </w:p>
    <w:p w14:paraId="177B6F4D" w14:textId="77777777" w:rsidR="003E773D" w:rsidRDefault="003E773D" w:rsidP="003E773D">
      <w:pPr>
        <w:pStyle w:val="PL"/>
      </w:pPr>
      <w:r>
        <w:t xml:space="preserve">      reference "Clause 5.10.24 of 3GPP TS 32.422";</w:t>
      </w:r>
    </w:p>
    <w:p w14:paraId="756994F1" w14:textId="77777777" w:rsidR="003E773D" w:rsidRDefault="003E773D" w:rsidP="003E773D">
      <w:pPr>
        <w:pStyle w:val="PL"/>
      </w:pPr>
      <w:r>
        <w:t xml:space="preserve">    }</w:t>
      </w:r>
    </w:p>
    <w:p w14:paraId="6E83D5B0" w14:textId="77777777" w:rsidR="003E773D" w:rsidRDefault="003E773D" w:rsidP="003E773D">
      <w:pPr>
        <w:pStyle w:val="PL"/>
      </w:pPr>
    </w:p>
    <w:p w14:paraId="52A9AFC1" w14:textId="77777777" w:rsidR="003E773D" w:rsidRDefault="003E773D" w:rsidP="003E773D">
      <w:pPr>
        <w:pStyle w:val="PL"/>
      </w:pPr>
      <w:r>
        <w:t xml:space="preserve">    leaf MDTPositioningMethod {</w:t>
      </w:r>
    </w:p>
    <w:p w14:paraId="52C871D4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6EC3AF60" w14:textId="77777777" w:rsidR="003E773D" w:rsidRDefault="003E773D" w:rsidP="003E773D">
      <w:pPr>
        <w:pStyle w:val="PL"/>
      </w:pPr>
      <w:r>
        <w:t xml:space="preserve">        +  ' or ../jobType = "IMMEDIATE_MDT_AND_TRACE"';</w:t>
      </w:r>
    </w:p>
    <w:p w14:paraId="642BDC26" w14:textId="77777777" w:rsidR="003E773D" w:rsidRDefault="003E773D" w:rsidP="003E773D">
      <w:pPr>
        <w:pStyle w:val="PL"/>
      </w:pPr>
      <w:r>
        <w:t xml:space="preserve">      type enumeration {</w:t>
      </w:r>
    </w:p>
    <w:p w14:paraId="01A99BC3" w14:textId="77777777" w:rsidR="003E773D" w:rsidRDefault="003E773D" w:rsidP="003E773D">
      <w:pPr>
        <w:pStyle w:val="PL"/>
      </w:pPr>
      <w:r>
        <w:lastRenderedPageBreak/>
        <w:t xml:space="preserve">        enum GNSS;</w:t>
      </w:r>
    </w:p>
    <w:p w14:paraId="62C94847" w14:textId="77777777" w:rsidR="003E773D" w:rsidRDefault="003E773D" w:rsidP="003E773D">
      <w:pPr>
        <w:pStyle w:val="PL"/>
      </w:pPr>
      <w:r>
        <w:t xml:space="preserve">        enum E_CELL_ID;</w:t>
      </w:r>
    </w:p>
    <w:p w14:paraId="5EE6ADB9" w14:textId="77777777" w:rsidR="003E773D" w:rsidRDefault="003E773D" w:rsidP="003E773D">
      <w:pPr>
        <w:pStyle w:val="PL"/>
      </w:pPr>
      <w:r>
        <w:t xml:space="preserve">      }</w:t>
      </w:r>
    </w:p>
    <w:p w14:paraId="52A38705" w14:textId="77777777" w:rsidR="003E773D" w:rsidRDefault="003E773D" w:rsidP="003E773D">
      <w:pPr>
        <w:pStyle w:val="PL"/>
      </w:pPr>
      <w:r>
        <w:t xml:space="preserve">      mandatory true;</w:t>
      </w:r>
    </w:p>
    <w:p w14:paraId="667FAB79" w14:textId="77777777" w:rsidR="003E773D" w:rsidRDefault="003E773D" w:rsidP="003E773D">
      <w:pPr>
        <w:pStyle w:val="PL"/>
      </w:pPr>
      <w:r>
        <w:t xml:space="preserve">      description "It specifies what positioning method should be used in the</w:t>
      </w:r>
    </w:p>
    <w:p w14:paraId="4AE226EF" w14:textId="77777777" w:rsidR="003E773D" w:rsidRDefault="003E773D" w:rsidP="003E773D">
      <w:pPr>
        <w:pStyle w:val="PL"/>
      </w:pPr>
      <w:r>
        <w:t xml:space="preserve">        MDT job.";</w:t>
      </w:r>
    </w:p>
    <w:p w14:paraId="60FC80D4" w14:textId="77777777" w:rsidR="003E773D" w:rsidRDefault="003E773D" w:rsidP="003E773D">
      <w:pPr>
        <w:pStyle w:val="PL"/>
      </w:pPr>
      <w:r>
        <w:t xml:space="preserve">      reference "Clause 5.10.19 of 3GPP TS 32.422";</w:t>
      </w:r>
    </w:p>
    <w:p w14:paraId="51E73555" w14:textId="77777777" w:rsidR="003E773D" w:rsidRDefault="003E773D" w:rsidP="003E773D">
      <w:pPr>
        <w:pStyle w:val="PL"/>
      </w:pPr>
      <w:r>
        <w:t xml:space="preserve">    }</w:t>
      </w:r>
    </w:p>
    <w:p w14:paraId="2DF5E26F" w14:textId="77777777" w:rsidR="003E773D" w:rsidRDefault="003E773D" w:rsidP="003E773D">
      <w:pPr>
        <w:pStyle w:val="PL"/>
      </w:pPr>
    </w:p>
    <w:p w14:paraId="4CFC8D06" w14:textId="77777777" w:rsidR="003E773D" w:rsidRDefault="003E773D" w:rsidP="003E773D">
      <w:pPr>
        <w:pStyle w:val="PL"/>
      </w:pPr>
      <w:r>
        <w:t xml:space="preserve">    leaf MDTReportAmount {</w:t>
      </w:r>
    </w:p>
    <w:p w14:paraId="0FBAEAB6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10CAFF31" w14:textId="77777777" w:rsidR="003E773D" w:rsidRDefault="003E773D" w:rsidP="003E773D">
      <w:pPr>
        <w:pStyle w:val="PL"/>
      </w:pPr>
      <w:r>
        <w:t xml:space="preserve">        +  ' and ../MDTReportingTrigger = "PERIODICAL"';</w:t>
      </w:r>
    </w:p>
    <w:p w14:paraId="56ACC1AF" w14:textId="77777777" w:rsidR="003E773D" w:rsidRDefault="003E773D" w:rsidP="003E773D">
      <w:pPr>
        <w:pStyle w:val="PL"/>
      </w:pPr>
      <w:r>
        <w:t xml:space="preserve">      type union {</w:t>
      </w:r>
    </w:p>
    <w:p w14:paraId="3C8F29F8" w14:textId="77777777" w:rsidR="003E773D" w:rsidRDefault="003E773D" w:rsidP="003E773D">
      <w:pPr>
        <w:pStyle w:val="PL"/>
      </w:pPr>
      <w:r>
        <w:t xml:space="preserve">        type uint32 {</w:t>
      </w:r>
    </w:p>
    <w:p w14:paraId="5B49EF4D" w14:textId="77777777" w:rsidR="003E773D" w:rsidRDefault="003E773D" w:rsidP="003E773D">
      <w:pPr>
        <w:pStyle w:val="PL"/>
      </w:pPr>
      <w:r>
        <w:t xml:space="preserve">          range "1|4|8|16|32|64" ;</w:t>
      </w:r>
    </w:p>
    <w:p w14:paraId="3E6E3F81" w14:textId="77777777" w:rsidR="003E773D" w:rsidRDefault="003E773D" w:rsidP="003E773D">
      <w:pPr>
        <w:pStyle w:val="PL"/>
      </w:pPr>
      <w:r>
        <w:t xml:space="preserve">        }</w:t>
      </w:r>
    </w:p>
    <w:p w14:paraId="26870C3C" w14:textId="77777777" w:rsidR="003E773D" w:rsidRDefault="003E773D" w:rsidP="003E773D">
      <w:pPr>
        <w:pStyle w:val="PL"/>
      </w:pPr>
      <w:r>
        <w:t xml:space="preserve">        type enumeration {</w:t>
      </w:r>
    </w:p>
    <w:p w14:paraId="25ED2181" w14:textId="77777777" w:rsidR="003E773D" w:rsidRDefault="003E773D" w:rsidP="003E773D">
      <w:pPr>
        <w:pStyle w:val="PL"/>
      </w:pPr>
      <w:r>
        <w:t xml:space="preserve">          enum INFINITY;</w:t>
      </w:r>
    </w:p>
    <w:p w14:paraId="152B2530" w14:textId="77777777" w:rsidR="003E773D" w:rsidRDefault="003E773D" w:rsidP="003E773D">
      <w:pPr>
        <w:pStyle w:val="PL"/>
      </w:pPr>
      <w:r>
        <w:t xml:space="preserve">        }</w:t>
      </w:r>
    </w:p>
    <w:p w14:paraId="333E5551" w14:textId="77777777" w:rsidR="003E773D" w:rsidRDefault="003E773D" w:rsidP="003E773D">
      <w:pPr>
        <w:pStyle w:val="PL"/>
      </w:pPr>
      <w:r>
        <w:t xml:space="preserve">      }</w:t>
      </w:r>
    </w:p>
    <w:p w14:paraId="795BC4B6" w14:textId="77777777" w:rsidR="003E773D" w:rsidRDefault="003E773D" w:rsidP="003E773D">
      <w:pPr>
        <w:pStyle w:val="PL"/>
      </w:pPr>
      <w:r>
        <w:t xml:space="preserve">      mandatory true;</w:t>
      </w:r>
    </w:p>
    <w:p w14:paraId="50967479" w14:textId="77777777" w:rsidR="003E773D" w:rsidRDefault="003E773D" w:rsidP="003E773D">
      <w:pPr>
        <w:pStyle w:val="PL"/>
      </w:pPr>
      <w:r>
        <w:t xml:space="preserve">      description "It specifies the number of measurement reports that shall be</w:t>
      </w:r>
    </w:p>
    <w:p w14:paraId="36FF37A0" w14:textId="77777777" w:rsidR="003E773D" w:rsidRDefault="003E773D" w:rsidP="003E773D">
      <w:pPr>
        <w:pStyle w:val="PL"/>
      </w:pPr>
      <w:r>
        <w:t xml:space="preserve">        taken for periodic reporting while the UE is in connected.</w:t>
      </w:r>
    </w:p>
    <w:p w14:paraId="7805BDA7" w14:textId="77777777" w:rsidR="003E773D" w:rsidRDefault="003E773D" w:rsidP="003E773D">
      <w:pPr>
        <w:pStyle w:val="PL"/>
      </w:pPr>
      <w:r>
        <w:t xml:space="preserve">        The attribute is applicable only for Immediate MDT and when</w:t>
      </w:r>
    </w:p>
    <w:p w14:paraId="0F49A948" w14:textId="77777777" w:rsidR="003E773D" w:rsidRDefault="003E773D" w:rsidP="003E773D">
      <w:pPr>
        <w:pStyle w:val="PL"/>
      </w:pPr>
      <w:r>
        <w:t xml:space="preserve">        MDTReportingTrigger is configured for periodical measurements. In</w:t>
      </w:r>
    </w:p>
    <w:p w14:paraId="17EFDB24" w14:textId="77777777" w:rsidR="003E773D" w:rsidRDefault="003E773D" w:rsidP="003E773D">
      <w:pPr>
        <w:pStyle w:val="PL"/>
      </w:pPr>
      <w:r>
        <w:t xml:space="preserve">        case this attribute is not used, it carries a null semantic.";</w:t>
      </w:r>
    </w:p>
    <w:p w14:paraId="67B6BF74" w14:textId="77777777" w:rsidR="003E773D" w:rsidRDefault="003E773D" w:rsidP="003E773D">
      <w:pPr>
        <w:pStyle w:val="PL"/>
      </w:pPr>
      <w:r>
        <w:t xml:space="preserve">      reference "Clause 5.10.6 of 3GPP TS 32.422";</w:t>
      </w:r>
    </w:p>
    <w:p w14:paraId="68DBBB00" w14:textId="77777777" w:rsidR="003E773D" w:rsidRDefault="003E773D" w:rsidP="003E773D">
      <w:pPr>
        <w:pStyle w:val="PL"/>
      </w:pPr>
      <w:r>
        <w:t xml:space="preserve">    }</w:t>
      </w:r>
    </w:p>
    <w:p w14:paraId="50A1E47D" w14:textId="77777777" w:rsidR="003E773D" w:rsidRDefault="003E773D" w:rsidP="003E773D">
      <w:pPr>
        <w:pStyle w:val="PL"/>
      </w:pPr>
    </w:p>
    <w:p w14:paraId="6DC7620E" w14:textId="77777777" w:rsidR="003E773D" w:rsidRDefault="003E773D" w:rsidP="003E773D">
      <w:pPr>
        <w:pStyle w:val="PL"/>
      </w:pPr>
      <w:r>
        <w:t xml:space="preserve">    leaf MDTReportingTrigger {</w:t>
      </w:r>
    </w:p>
    <w:p w14:paraId="15099A57" w14:textId="77777777" w:rsidR="003E773D" w:rsidRDefault="003E773D" w:rsidP="003E773D">
      <w:pPr>
        <w:pStyle w:val="PL"/>
      </w:pPr>
      <w:r>
        <w:t xml:space="preserve">      when '../jobType = "IMMEDIATE_MDT_ONLY"';</w:t>
      </w:r>
    </w:p>
    <w:p w14:paraId="2C72BAC6" w14:textId="77777777" w:rsidR="003E773D" w:rsidRDefault="003E773D" w:rsidP="003E773D">
      <w:pPr>
        <w:pStyle w:val="PL"/>
      </w:pPr>
      <w:r>
        <w:t xml:space="preserve">      type enumeration {</w:t>
      </w:r>
    </w:p>
    <w:p w14:paraId="4873F620" w14:textId="77777777" w:rsidR="003E773D" w:rsidRDefault="003E773D" w:rsidP="003E773D">
      <w:pPr>
        <w:pStyle w:val="PL"/>
      </w:pPr>
      <w:r>
        <w:t xml:space="preserve">        enum PERIODICAL;</w:t>
      </w:r>
    </w:p>
    <w:p w14:paraId="23B60C4F" w14:textId="77777777" w:rsidR="003E773D" w:rsidRDefault="003E773D" w:rsidP="003E773D">
      <w:pPr>
        <w:pStyle w:val="PL"/>
      </w:pPr>
      <w:r>
        <w:t xml:space="preserve">        enum A2_FOR_LTE;</w:t>
      </w:r>
    </w:p>
    <w:p w14:paraId="1A02EEA5" w14:textId="77777777" w:rsidR="003E773D" w:rsidRDefault="003E773D" w:rsidP="003E773D">
      <w:pPr>
        <w:pStyle w:val="PL"/>
      </w:pPr>
      <w:r>
        <w:t xml:space="preserve">        enum 1F_FOR_UMTS;</w:t>
      </w:r>
    </w:p>
    <w:p w14:paraId="7D89EF67" w14:textId="77777777" w:rsidR="003E773D" w:rsidRDefault="003E773D" w:rsidP="003E773D">
      <w:pPr>
        <w:pStyle w:val="PL"/>
      </w:pPr>
      <w:r>
        <w:t xml:space="preserve">        enum 1I_FOR_UMTS_MCPS_TDD;</w:t>
      </w:r>
    </w:p>
    <w:p w14:paraId="2FB23CDA" w14:textId="77777777" w:rsidR="003E773D" w:rsidRDefault="003E773D" w:rsidP="003E773D">
      <w:pPr>
        <w:pStyle w:val="PL"/>
      </w:pPr>
      <w:r>
        <w:t xml:space="preserve">        enum A2_TRIGGERED_PERIODIC_FOR_LTE;</w:t>
      </w:r>
    </w:p>
    <w:p w14:paraId="63D5498A" w14:textId="77777777" w:rsidR="003E773D" w:rsidRDefault="003E773D" w:rsidP="003E773D">
      <w:pPr>
        <w:pStyle w:val="PL"/>
      </w:pPr>
      <w:r>
        <w:t xml:space="preserve">        enum ALL_CONFIGURED_RRM_FOR_LTE;</w:t>
      </w:r>
    </w:p>
    <w:p w14:paraId="087324E1" w14:textId="77777777" w:rsidR="003E773D" w:rsidRDefault="003E773D" w:rsidP="003E773D">
      <w:pPr>
        <w:pStyle w:val="PL"/>
      </w:pPr>
      <w:r>
        <w:t xml:space="preserve">        enum ALL_CONFIGURED_RRM_FOR_UMTS;</w:t>
      </w:r>
    </w:p>
    <w:p w14:paraId="445A74E0" w14:textId="77777777" w:rsidR="003E773D" w:rsidRDefault="003E773D" w:rsidP="003E773D">
      <w:pPr>
        <w:pStyle w:val="PL"/>
      </w:pPr>
      <w:r>
        <w:t xml:space="preserve">      }</w:t>
      </w:r>
    </w:p>
    <w:p w14:paraId="5D42847F" w14:textId="77777777" w:rsidR="003E773D" w:rsidRDefault="003E773D" w:rsidP="003E773D">
      <w:pPr>
        <w:pStyle w:val="PL"/>
      </w:pPr>
      <w:r>
        <w:t xml:space="preserve">      description "It specifies whether periodic or event based measurements</w:t>
      </w:r>
    </w:p>
    <w:p w14:paraId="5BE1F525" w14:textId="77777777" w:rsidR="003E773D" w:rsidRDefault="003E773D" w:rsidP="003E773D">
      <w:pPr>
        <w:pStyle w:val="PL"/>
      </w:pPr>
      <w:r>
        <w:t xml:space="preserve">        should be collected.</w:t>
      </w:r>
    </w:p>
    <w:p w14:paraId="068673B2" w14:textId="77777777" w:rsidR="003E773D" w:rsidRDefault="003E773D" w:rsidP="003E773D">
      <w:pPr>
        <w:pStyle w:val="PL"/>
      </w:pPr>
      <w:r>
        <w:t xml:space="preserve">        The attribute is applicable only for Immediate MDT and when the</w:t>
      </w:r>
    </w:p>
    <w:p w14:paraId="6F1132AD" w14:textId="77777777" w:rsidR="003E773D" w:rsidRDefault="003E773D" w:rsidP="003E773D">
      <w:pPr>
        <w:pStyle w:val="PL"/>
      </w:pPr>
      <w:r>
        <w:t xml:space="preserve">        MDTListOfMeasurements is configured for M1 (for both UMTS and LTE)</w:t>
      </w:r>
    </w:p>
    <w:p w14:paraId="01D20DD7" w14:textId="77777777" w:rsidR="003E773D" w:rsidRDefault="003E773D" w:rsidP="003E773D">
      <w:pPr>
        <w:pStyle w:val="PL"/>
      </w:pPr>
      <w:r>
        <w:t xml:space="preserve">        or M2 (only for UMTS). In case this attribute is not used, it carries</w:t>
      </w:r>
    </w:p>
    <w:p w14:paraId="72698F4C" w14:textId="77777777" w:rsidR="003E773D" w:rsidRDefault="003E773D" w:rsidP="003E773D">
      <w:pPr>
        <w:pStyle w:val="PL"/>
      </w:pPr>
      <w:r>
        <w:t xml:space="preserve">        a null semantic.";</w:t>
      </w:r>
    </w:p>
    <w:p w14:paraId="56AB5E88" w14:textId="77777777" w:rsidR="003E773D" w:rsidRDefault="003E773D" w:rsidP="003E773D">
      <w:pPr>
        <w:pStyle w:val="PL"/>
      </w:pPr>
      <w:r>
        <w:t xml:space="preserve">      reference "Clause 5.10.4 of 3GPP TS 32.422";</w:t>
      </w:r>
    </w:p>
    <w:p w14:paraId="075664FF" w14:textId="77777777" w:rsidR="003E773D" w:rsidRDefault="003E773D" w:rsidP="003E773D">
      <w:pPr>
        <w:pStyle w:val="PL"/>
      </w:pPr>
      <w:r>
        <w:t xml:space="preserve">    }</w:t>
      </w:r>
    </w:p>
    <w:p w14:paraId="186D3918" w14:textId="77777777" w:rsidR="003E773D" w:rsidRDefault="003E773D" w:rsidP="003E773D">
      <w:pPr>
        <w:pStyle w:val="PL"/>
      </w:pPr>
    </w:p>
    <w:p w14:paraId="313418E0" w14:textId="77777777" w:rsidR="003E773D" w:rsidRDefault="003E773D" w:rsidP="003E773D">
      <w:pPr>
        <w:pStyle w:val="PL"/>
      </w:pPr>
      <w:r>
        <w:t xml:space="preserve">    leaf MDTReportInterval {</w:t>
      </w:r>
    </w:p>
    <w:p w14:paraId="36AB03F8" w14:textId="77777777" w:rsidR="003E773D" w:rsidRDefault="003E773D" w:rsidP="003E773D">
      <w:pPr>
        <w:pStyle w:val="PL"/>
      </w:pPr>
      <w:r>
        <w:t xml:space="preserve">      when '../jobType = "IMMEDIATE_MDT_ONLY"'</w:t>
      </w:r>
    </w:p>
    <w:p w14:paraId="59C41C94" w14:textId="77777777" w:rsidR="003E773D" w:rsidRDefault="003E773D" w:rsidP="003E773D">
      <w:pPr>
        <w:pStyle w:val="PL"/>
      </w:pPr>
      <w:r>
        <w:t xml:space="preserve">        +  ' and ../MDTReportingTrigger = "PERIODICAL"';</w:t>
      </w:r>
    </w:p>
    <w:p w14:paraId="538951A6" w14:textId="77777777" w:rsidR="003E773D" w:rsidRDefault="003E773D" w:rsidP="003E773D">
      <w:pPr>
        <w:pStyle w:val="PL"/>
      </w:pPr>
      <w:r>
        <w:t xml:space="preserve">      type uint32 {</w:t>
      </w:r>
    </w:p>
    <w:p w14:paraId="560E3F1F" w14:textId="77777777" w:rsidR="003E773D" w:rsidRDefault="003E773D" w:rsidP="003E773D">
      <w:pPr>
        <w:pStyle w:val="PL"/>
      </w:pPr>
      <w:r>
        <w:t xml:space="preserve">        range "120|240|250|480|500|640|1000|1024|2000|2048|3000|4000|"</w:t>
      </w:r>
    </w:p>
    <w:p w14:paraId="7B985EBA" w14:textId="77777777" w:rsidR="003E773D" w:rsidRDefault="003E773D" w:rsidP="003E773D">
      <w:pPr>
        <w:pStyle w:val="PL"/>
      </w:pPr>
      <w:r>
        <w:t xml:space="preserve">          +"5120|6000|8000|10240|12000|16000|20000|"</w:t>
      </w:r>
    </w:p>
    <w:p w14:paraId="1F76F6F0" w14:textId="77777777" w:rsidR="003E773D" w:rsidRDefault="003E773D" w:rsidP="003E773D">
      <w:pPr>
        <w:pStyle w:val="PL"/>
      </w:pPr>
      <w:r>
        <w:t xml:space="preserve">          +"24000|28000|32000|60000|64000|"</w:t>
      </w:r>
    </w:p>
    <w:p w14:paraId="31EC2849" w14:textId="77777777" w:rsidR="003E773D" w:rsidRDefault="003E773D" w:rsidP="003E773D">
      <w:pPr>
        <w:pStyle w:val="PL"/>
      </w:pPr>
      <w:r>
        <w:t xml:space="preserve">          +"360000|720000|1800000|3600000";</w:t>
      </w:r>
    </w:p>
    <w:p w14:paraId="4BD23CDB" w14:textId="77777777" w:rsidR="003E773D" w:rsidRDefault="003E773D" w:rsidP="003E773D">
      <w:pPr>
        <w:pStyle w:val="PL"/>
      </w:pPr>
      <w:r>
        <w:t xml:space="preserve">      }</w:t>
      </w:r>
    </w:p>
    <w:p w14:paraId="5B756A35" w14:textId="77777777" w:rsidR="003E773D" w:rsidRDefault="003E773D" w:rsidP="003E773D">
      <w:pPr>
        <w:pStyle w:val="PL"/>
      </w:pPr>
      <w:r>
        <w:t xml:space="preserve">      units milliseconds;</w:t>
      </w:r>
    </w:p>
    <w:p w14:paraId="42786C7D" w14:textId="77777777" w:rsidR="003E773D" w:rsidRDefault="003E773D" w:rsidP="003E773D">
      <w:pPr>
        <w:pStyle w:val="PL"/>
      </w:pPr>
      <w:r>
        <w:t xml:space="preserve">      mandatory true;</w:t>
      </w:r>
    </w:p>
    <w:p w14:paraId="20E6CD35" w14:textId="77777777" w:rsidR="003E773D" w:rsidRDefault="003E773D" w:rsidP="003E773D">
      <w:pPr>
        <w:pStyle w:val="PL"/>
      </w:pPr>
      <w:r>
        <w:t xml:space="preserve">      description "It specifies the interval between the periodical measurements</w:t>
      </w:r>
    </w:p>
    <w:p w14:paraId="515B1CE8" w14:textId="77777777" w:rsidR="003E773D" w:rsidRDefault="003E773D" w:rsidP="003E773D">
      <w:pPr>
        <w:pStyle w:val="PL"/>
      </w:pPr>
      <w:r>
        <w:t xml:space="preserve">        that shall be taken when the UE is in connected mode.</w:t>
      </w:r>
    </w:p>
    <w:p w14:paraId="2F70C208" w14:textId="77777777" w:rsidR="003E773D" w:rsidRDefault="003E773D" w:rsidP="003E773D">
      <w:pPr>
        <w:pStyle w:val="PL"/>
      </w:pPr>
      <w:r>
        <w:t xml:space="preserve">        The attribute is applicable only for Immediate MDT and when</w:t>
      </w:r>
    </w:p>
    <w:p w14:paraId="13D066E7" w14:textId="77777777" w:rsidR="003E773D" w:rsidRDefault="003E773D" w:rsidP="003E773D">
      <w:pPr>
        <w:pStyle w:val="PL"/>
      </w:pPr>
      <w:r>
        <w:t xml:space="preserve">        MDTReportingTrigger is configured for periodical measurements. In case</w:t>
      </w:r>
    </w:p>
    <w:p w14:paraId="3D087606" w14:textId="77777777" w:rsidR="003E773D" w:rsidRDefault="003E773D" w:rsidP="003E773D">
      <w:pPr>
        <w:pStyle w:val="PL"/>
      </w:pPr>
      <w:r>
        <w:t xml:space="preserve">        this attribute is not used, it carries a null semantic.";</w:t>
      </w:r>
    </w:p>
    <w:p w14:paraId="08A4904F" w14:textId="77777777" w:rsidR="003E773D" w:rsidRDefault="003E773D" w:rsidP="003E773D">
      <w:pPr>
        <w:pStyle w:val="PL"/>
      </w:pPr>
      <w:r>
        <w:t xml:space="preserve">      reference "5.10.5 of 3GPP TS 32.422";</w:t>
      </w:r>
    </w:p>
    <w:p w14:paraId="2C40EF28" w14:textId="77777777" w:rsidR="003E773D" w:rsidRDefault="003E773D" w:rsidP="003E773D">
      <w:pPr>
        <w:pStyle w:val="PL"/>
      </w:pPr>
      <w:r>
        <w:t xml:space="preserve">    }</w:t>
      </w:r>
    </w:p>
    <w:p w14:paraId="52239DCF" w14:textId="77777777" w:rsidR="003E773D" w:rsidRDefault="003E773D" w:rsidP="003E773D">
      <w:pPr>
        <w:pStyle w:val="PL"/>
      </w:pPr>
    </w:p>
    <w:p w14:paraId="3B69E498" w14:textId="77777777" w:rsidR="003E773D" w:rsidRDefault="003E773D" w:rsidP="003E773D">
      <w:pPr>
        <w:pStyle w:val="PL"/>
      </w:pPr>
      <w:r>
        <w:t xml:space="preserve">    leaf MDTReportType {</w:t>
      </w:r>
    </w:p>
    <w:p w14:paraId="68735F40" w14:textId="77777777" w:rsidR="003E773D" w:rsidRDefault="003E773D" w:rsidP="003E773D">
      <w:pPr>
        <w:pStyle w:val="PL"/>
      </w:pPr>
      <w:r>
        <w:t xml:space="preserve">      when '../jobType = "LOGGED_MDT_ONLY"';</w:t>
      </w:r>
    </w:p>
    <w:p w14:paraId="2D1A17C2" w14:textId="77777777" w:rsidR="003E773D" w:rsidRDefault="003E773D" w:rsidP="003E773D">
      <w:pPr>
        <w:pStyle w:val="PL"/>
      </w:pPr>
      <w:r>
        <w:t xml:space="preserve">      type enumeration {</w:t>
      </w:r>
    </w:p>
    <w:p w14:paraId="5D0E2A77" w14:textId="77777777" w:rsidR="003E773D" w:rsidRDefault="003E773D" w:rsidP="003E773D">
      <w:pPr>
        <w:pStyle w:val="PL"/>
      </w:pPr>
      <w:r>
        <w:t xml:space="preserve">        enum PERIODICAL;</w:t>
      </w:r>
    </w:p>
    <w:p w14:paraId="038011E4" w14:textId="77777777" w:rsidR="003E773D" w:rsidRDefault="003E773D" w:rsidP="003E773D">
      <w:pPr>
        <w:pStyle w:val="PL"/>
      </w:pPr>
      <w:r>
        <w:t xml:space="preserve">        enum EVENT_TRIGGERED;</w:t>
      </w:r>
    </w:p>
    <w:p w14:paraId="633B1890" w14:textId="77777777" w:rsidR="003E773D" w:rsidRDefault="003E773D" w:rsidP="003E773D">
      <w:pPr>
        <w:pStyle w:val="PL"/>
      </w:pPr>
      <w:r>
        <w:t xml:space="preserve">      }</w:t>
      </w:r>
    </w:p>
    <w:p w14:paraId="6D2A4A1D" w14:textId="77777777" w:rsidR="003E773D" w:rsidRDefault="003E773D" w:rsidP="003E773D">
      <w:pPr>
        <w:pStyle w:val="PL"/>
      </w:pPr>
      <w:r>
        <w:t xml:space="preserve">      mandatory true;</w:t>
      </w:r>
    </w:p>
    <w:p w14:paraId="0A6A39C4" w14:textId="77777777" w:rsidR="003E773D" w:rsidRDefault="003E773D" w:rsidP="003E773D">
      <w:pPr>
        <w:pStyle w:val="PL"/>
      </w:pPr>
      <w:r>
        <w:t xml:space="preserve">      description "It specifies report type for logged NR MDT";</w:t>
      </w:r>
    </w:p>
    <w:p w14:paraId="2836D82A" w14:textId="77777777" w:rsidR="003E773D" w:rsidRDefault="003E773D" w:rsidP="003E773D">
      <w:pPr>
        <w:pStyle w:val="PL"/>
      </w:pPr>
      <w:r>
        <w:t xml:space="preserve">      reference "Clause 5.10.27 of 3GPP TS 32.422";</w:t>
      </w:r>
    </w:p>
    <w:p w14:paraId="5B0F936E" w14:textId="77777777" w:rsidR="003E773D" w:rsidRDefault="003E773D" w:rsidP="003E773D">
      <w:pPr>
        <w:pStyle w:val="PL"/>
      </w:pPr>
      <w:r>
        <w:t xml:space="preserve">    }</w:t>
      </w:r>
    </w:p>
    <w:p w14:paraId="7F97CA6F" w14:textId="77777777" w:rsidR="003E773D" w:rsidRDefault="003E773D" w:rsidP="003E773D">
      <w:pPr>
        <w:pStyle w:val="PL"/>
      </w:pPr>
    </w:p>
    <w:p w14:paraId="7D3DFE9B" w14:textId="77777777" w:rsidR="003E773D" w:rsidRDefault="003E773D" w:rsidP="003E773D">
      <w:pPr>
        <w:pStyle w:val="PL"/>
      </w:pPr>
      <w:r>
        <w:t xml:space="preserve">    leaf MDTSensorInformation {</w:t>
      </w:r>
    </w:p>
    <w:p w14:paraId="4E5D6AEE" w14:textId="77777777" w:rsidR="003E773D" w:rsidRDefault="003E773D" w:rsidP="003E773D">
      <w:pPr>
        <w:pStyle w:val="PL"/>
      </w:pPr>
      <w:r>
        <w:t xml:space="preserve">      type bits {</w:t>
      </w:r>
    </w:p>
    <w:p w14:paraId="70DC1894" w14:textId="77777777" w:rsidR="003E773D" w:rsidRDefault="003E773D" w:rsidP="003E773D">
      <w:pPr>
        <w:pStyle w:val="PL"/>
      </w:pPr>
      <w:r>
        <w:t xml:space="preserve">        bit BAROMETRIC_PRESSURE;</w:t>
      </w:r>
    </w:p>
    <w:p w14:paraId="46A7EA17" w14:textId="77777777" w:rsidR="003E773D" w:rsidRDefault="003E773D" w:rsidP="003E773D">
      <w:pPr>
        <w:pStyle w:val="PL"/>
      </w:pPr>
      <w:r>
        <w:t xml:space="preserve">        bit UE_SPEED;</w:t>
      </w:r>
    </w:p>
    <w:p w14:paraId="32CC45CE" w14:textId="77777777" w:rsidR="003E773D" w:rsidRDefault="003E773D" w:rsidP="003E773D">
      <w:pPr>
        <w:pStyle w:val="PL"/>
      </w:pPr>
      <w:r>
        <w:t xml:space="preserve">        bit UE_ORIENTATION;</w:t>
      </w:r>
    </w:p>
    <w:p w14:paraId="619EB452" w14:textId="77777777" w:rsidR="003E773D" w:rsidRDefault="003E773D" w:rsidP="003E773D">
      <w:pPr>
        <w:pStyle w:val="PL"/>
      </w:pPr>
      <w:r>
        <w:t xml:space="preserve">      }</w:t>
      </w:r>
    </w:p>
    <w:p w14:paraId="20788861" w14:textId="77777777" w:rsidR="003E773D" w:rsidRDefault="003E773D" w:rsidP="003E773D">
      <w:pPr>
        <w:pStyle w:val="PL"/>
      </w:pPr>
      <w:r>
        <w:t xml:space="preserve">      default "";</w:t>
      </w:r>
    </w:p>
    <w:p w14:paraId="4B14BBDE" w14:textId="77777777" w:rsidR="003E773D" w:rsidRDefault="003E773D" w:rsidP="003E773D">
      <w:pPr>
        <w:pStyle w:val="PL"/>
      </w:pPr>
      <w:r>
        <w:t xml:space="preserve">      description "It specifies which sensor information shall be included in</w:t>
      </w:r>
    </w:p>
    <w:p w14:paraId="75780A30" w14:textId="77777777" w:rsidR="003E773D" w:rsidRDefault="003E773D" w:rsidP="003E773D">
      <w:pPr>
        <w:pStyle w:val="PL"/>
      </w:pPr>
      <w:r>
        <w:t xml:space="preserve">        logged NR MDT and immediate NR MDT measurement if they are available.</w:t>
      </w:r>
    </w:p>
    <w:p w14:paraId="192BCBC6" w14:textId="77777777" w:rsidR="003E773D" w:rsidRDefault="003E773D" w:rsidP="003E773D">
      <w:pPr>
        <w:pStyle w:val="PL"/>
      </w:pPr>
      <w:r>
        <w:t xml:space="preserve">        The following sensor measurement can be included or excluded for </w:t>
      </w:r>
    </w:p>
    <w:p w14:paraId="403539FB" w14:textId="77777777" w:rsidR="003E773D" w:rsidRDefault="003E773D" w:rsidP="003E773D">
      <w:pPr>
        <w:pStyle w:val="PL"/>
      </w:pPr>
      <w:r>
        <w:t xml:space="preserve">        the UE.";</w:t>
      </w:r>
    </w:p>
    <w:p w14:paraId="54FE1DDC" w14:textId="77777777" w:rsidR="003E773D" w:rsidRDefault="003E773D" w:rsidP="003E773D">
      <w:pPr>
        <w:pStyle w:val="PL"/>
      </w:pPr>
      <w:r>
        <w:t xml:space="preserve">      reference "Clause 5.10.29 of 3GPP TS 32.422";</w:t>
      </w:r>
    </w:p>
    <w:p w14:paraId="33CC6C4C" w14:textId="77777777" w:rsidR="003E773D" w:rsidRDefault="003E773D" w:rsidP="003E773D">
      <w:pPr>
        <w:pStyle w:val="PL"/>
      </w:pPr>
      <w:r>
        <w:t xml:space="preserve">    }</w:t>
      </w:r>
    </w:p>
    <w:p w14:paraId="44635E40" w14:textId="77777777" w:rsidR="003E773D" w:rsidRDefault="003E773D" w:rsidP="003E773D">
      <w:pPr>
        <w:pStyle w:val="PL"/>
      </w:pPr>
    </w:p>
    <w:p w14:paraId="33239165" w14:textId="77777777" w:rsidR="003E773D" w:rsidRDefault="003E773D" w:rsidP="003E773D">
      <w:pPr>
        <w:pStyle w:val="PL"/>
      </w:pPr>
      <w:r>
        <w:t xml:space="preserve">    leaf MDTTraceCollectionEntityID {</w:t>
      </w:r>
    </w:p>
    <w:p w14:paraId="768DA8DA" w14:textId="77777777" w:rsidR="003E773D" w:rsidRDefault="003E773D" w:rsidP="003E773D">
      <w:pPr>
        <w:pStyle w:val="PL"/>
      </w:pPr>
      <w:r>
        <w:t xml:space="preserve">      when '../jobType = "LOGGED_MDT_ONLY" or ' </w:t>
      </w:r>
    </w:p>
    <w:p w14:paraId="3393B93E" w14:textId="77777777" w:rsidR="003E773D" w:rsidRDefault="003E773D" w:rsidP="003E773D">
      <w:pPr>
        <w:pStyle w:val="PL"/>
      </w:pPr>
      <w:r>
        <w:t xml:space="preserve">        + '../jobType = "LOGGED_MBSFN_MDT"';</w:t>
      </w:r>
    </w:p>
    <w:p w14:paraId="453657B7" w14:textId="77777777" w:rsidR="003E773D" w:rsidRDefault="003E773D" w:rsidP="003E773D">
      <w:pPr>
        <w:pStyle w:val="PL"/>
      </w:pPr>
      <w:r>
        <w:t xml:space="preserve">      type uint8;</w:t>
      </w:r>
    </w:p>
    <w:p w14:paraId="50CFD94D" w14:textId="77777777" w:rsidR="003E773D" w:rsidRDefault="003E773D" w:rsidP="003E773D">
      <w:pPr>
        <w:pStyle w:val="PL"/>
      </w:pPr>
      <w:r>
        <w:t xml:space="preserve">      mandatory true;</w:t>
      </w:r>
    </w:p>
    <w:p w14:paraId="50D0464C" w14:textId="77777777" w:rsidR="003E773D" w:rsidRDefault="003E773D" w:rsidP="003E773D">
      <w:pPr>
        <w:pStyle w:val="PL"/>
      </w:pPr>
      <w:r>
        <w:t xml:space="preserve">      description "It specifies the TCE Id which is sent to the UE in </w:t>
      </w:r>
    </w:p>
    <w:p w14:paraId="6125BDF4" w14:textId="77777777" w:rsidR="003E773D" w:rsidRDefault="003E773D" w:rsidP="003E773D">
      <w:pPr>
        <w:pStyle w:val="PL"/>
      </w:pPr>
      <w:r>
        <w:t xml:space="preserve">        Logged MDT.";</w:t>
      </w:r>
    </w:p>
    <w:p w14:paraId="7FF52C81" w14:textId="77777777" w:rsidR="003E773D" w:rsidRDefault="003E773D" w:rsidP="003E773D">
      <w:pPr>
        <w:pStyle w:val="PL"/>
      </w:pPr>
      <w:r>
        <w:t xml:space="preserve">      reference "Clause 5.10.11 of 3GPP TS 32.422";</w:t>
      </w:r>
    </w:p>
    <w:p w14:paraId="7BB93C28" w14:textId="77777777" w:rsidR="003E773D" w:rsidRDefault="003E773D" w:rsidP="003E773D">
      <w:pPr>
        <w:pStyle w:val="PL"/>
      </w:pPr>
      <w:r>
        <w:t xml:space="preserve">    }</w:t>
      </w:r>
    </w:p>
    <w:p w14:paraId="0C45CEEF" w14:textId="77777777" w:rsidR="003E773D" w:rsidRDefault="003E773D" w:rsidP="003E773D">
      <w:pPr>
        <w:pStyle w:val="PL"/>
      </w:pPr>
      <w:r>
        <w:t xml:space="preserve">  }</w:t>
      </w:r>
    </w:p>
    <w:p w14:paraId="6D2058CD" w14:textId="77777777" w:rsidR="003E773D" w:rsidRDefault="003E773D" w:rsidP="003E773D">
      <w:pPr>
        <w:pStyle w:val="PL"/>
      </w:pPr>
    </w:p>
    <w:p w14:paraId="0CFB903C" w14:textId="77777777" w:rsidR="003E773D" w:rsidRDefault="003E773D" w:rsidP="003E773D">
      <w:pPr>
        <w:pStyle w:val="PL"/>
      </w:pPr>
      <w:r>
        <w:t xml:space="preserve">  grouping TraceSubtree {</w:t>
      </w:r>
    </w:p>
    <w:p w14:paraId="29D906AB" w14:textId="77777777" w:rsidR="003E773D" w:rsidRDefault="003E773D" w:rsidP="003E773D">
      <w:pPr>
        <w:pStyle w:val="PL"/>
      </w:pPr>
      <w:r>
        <w:t xml:space="preserve">    description "Contains classes that manage Tracing.</w:t>
      </w:r>
    </w:p>
    <w:p w14:paraId="05E1A2CB" w14:textId="77777777" w:rsidR="003E773D" w:rsidRDefault="003E773D" w:rsidP="003E773D">
      <w:pPr>
        <w:pStyle w:val="PL"/>
      </w:pPr>
      <w:r>
        <w:t xml:space="preserve">      Should be used in all  classes (or classes inheriting from)</w:t>
      </w:r>
    </w:p>
    <w:p w14:paraId="3C2F02F7" w14:textId="77777777" w:rsidR="003E773D" w:rsidRDefault="003E773D" w:rsidP="003E773D">
      <w:pPr>
        <w:pStyle w:val="PL"/>
      </w:pPr>
      <w:r>
        <w:t xml:space="preserve">      - SubNnetwork</w:t>
      </w:r>
    </w:p>
    <w:p w14:paraId="72918090" w14:textId="77777777" w:rsidR="003E773D" w:rsidRDefault="003E773D" w:rsidP="003E773D">
      <w:pPr>
        <w:pStyle w:val="PL"/>
      </w:pPr>
      <w:r>
        <w:t xml:space="preserve">      - ManagedElement</w:t>
      </w:r>
    </w:p>
    <w:p w14:paraId="52FE156A" w14:textId="77777777" w:rsidR="003E773D" w:rsidRDefault="003E773D" w:rsidP="003E773D">
      <w:pPr>
        <w:pStyle w:val="PL"/>
      </w:pPr>
      <w:r>
        <w:t xml:space="preserve">      - ManagedFunction</w:t>
      </w:r>
    </w:p>
    <w:p w14:paraId="78885C25" w14:textId="77777777" w:rsidR="003E773D" w:rsidRDefault="003E773D" w:rsidP="003E773D">
      <w:pPr>
        <w:pStyle w:val="PL"/>
      </w:pPr>
    </w:p>
    <w:p w14:paraId="2243F313" w14:textId="77777777" w:rsidR="003E773D" w:rsidRDefault="003E773D" w:rsidP="003E773D">
      <w:pPr>
        <w:pStyle w:val="PL"/>
      </w:pPr>
      <w:r>
        <w:t xml:space="preserve">      If a YANG module wants to augment these classes/list/groupings they must</w:t>
      </w:r>
    </w:p>
    <w:p w14:paraId="23D0EEA7" w14:textId="77777777" w:rsidR="003E773D" w:rsidRDefault="003E773D" w:rsidP="003E773D">
      <w:pPr>
        <w:pStyle w:val="PL"/>
      </w:pPr>
      <w:r>
        <w:t xml:space="preserve">      augment all user classes!";</w:t>
      </w:r>
    </w:p>
    <w:p w14:paraId="216052D6" w14:textId="77777777" w:rsidR="003E773D" w:rsidRDefault="003E773D" w:rsidP="003E773D">
      <w:pPr>
        <w:pStyle w:val="PL"/>
      </w:pPr>
    </w:p>
    <w:p w14:paraId="0756B13D" w14:textId="77777777" w:rsidR="003E773D" w:rsidRDefault="003E773D" w:rsidP="003E773D">
      <w:pPr>
        <w:pStyle w:val="PL"/>
      </w:pPr>
      <w:r>
        <w:t xml:space="preserve">    list TraceJob {</w:t>
      </w:r>
    </w:p>
    <w:p w14:paraId="23DA2E4E" w14:textId="77777777" w:rsidR="003E773D" w:rsidRDefault="003E773D" w:rsidP="003E773D">
      <w:pPr>
        <w:pStyle w:val="PL"/>
      </w:pPr>
      <w:r>
        <w:t xml:space="preserve">      description "Represents the Trace Control and Configuration parameters of a</w:t>
      </w:r>
    </w:p>
    <w:p w14:paraId="042F2235" w14:textId="77777777" w:rsidR="003E773D" w:rsidRDefault="003E773D" w:rsidP="003E773D">
      <w:pPr>
        <w:pStyle w:val="PL"/>
      </w:pPr>
      <w:r>
        <w:t xml:space="preserve">        particular Trace Job (see TS 32.421 and TS 32.422 for details).</w:t>
      </w:r>
    </w:p>
    <w:p w14:paraId="1F4003C1" w14:textId="77777777" w:rsidR="003E773D" w:rsidRDefault="003E773D" w:rsidP="003E773D">
      <w:pPr>
        <w:pStyle w:val="PL"/>
      </w:pPr>
      <w:r>
        <w:t xml:space="preserve">        It can be name-contained by SubNetwork, ManagedElement, ManagedFunction </w:t>
      </w:r>
    </w:p>
    <w:p w14:paraId="75DCB4F0" w14:textId="77777777" w:rsidR="003E773D" w:rsidRDefault="003E773D" w:rsidP="003E773D">
      <w:pPr>
        <w:pStyle w:val="PL"/>
      </w:pPr>
      <w:r>
        <w:t xml:space="preserve">        or NetworkSliceSubnet.</w:t>
      </w:r>
    </w:p>
    <w:p w14:paraId="2F165360" w14:textId="77777777" w:rsidR="003E773D" w:rsidRDefault="003E773D" w:rsidP="003E773D">
      <w:pPr>
        <w:pStyle w:val="PL"/>
      </w:pPr>
    </w:p>
    <w:p w14:paraId="06894AD7" w14:textId="77777777" w:rsidR="003E773D" w:rsidRDefault="003E773D" w:rsidP="003E773D">
      <w:pPr>
        <w:pStyle w:val="PL"/>
      </w:pPr>
      <w:r>
        <w:t xml:space="preserve">        To activate Trace Jobs, a MnS consumer has to create TraceJob object</w:t>
      </w:r>
    </w:p>
    <w:p w14:paraId="5C08E016" w14:textId="77777777" w:rsidR="003E773D" w:rsidRDefault="003E773D" w:rsidP="003E773D">
      <w:pPr>
        <w:pStyle w:val="PL"/>
      </w:pPr>
      <w:r>
        <w:t xml:space="preserve">        instances on the MnS producer. A MnS consumer can activate a Trace Job</w:t>
      </w:r>
    </w:p>
    <w:p w14:paraId="5B899EDB" w14:textId="77777777" w:rsidR="003E773D" w:rsidRDefault="003E773D" w:rsidP="003E773D">
      <w:pPr>
        <w:pStyle w:val="PL"/>
      </w:pPr>
      <w:r>
        <w:t xml:space="preserve">        for another MnS consumer since it is not required the value of</w:t>
      </w:r>
    </w:p>
    <w:p w14:paraId="49A022DB" w14:textId="77777777" w:rsidR="003E773D" w:rsidRDefault="003E773D" w:rsidP="003E773D">
      <w:pPr>
        <w:pStyle w:val="PL"/>
      </w:pPr>
      <w:r>
        <w:t xml:space="preserve">        traceCollectionEntityAddress or streamingTraceConsumerUri to be his</w:t>
      </w:r>
    </w:p>
    <w:p w14:paraId="1F660999" w14:textId="77777777" w:rsidR="003E773D" w:rsidRDefault="003E773D" w:rsidP="003E773D">
      <w:pPr>
        <w:pStyle w:val="PL"/>
      </w:pPr>
      <w:r>
        <w:t xml:space="preserve">        own.</w:t>
      </w:r>
    </w:p>
    <w:p w14:paraId="288AE47C" w14:textId="77777777" w:rsidR="003E773D" w:rsidRDefault="003E773D" w:rsidP="003E773D">
      <w:pPr>
        <w:pStyle w:val="PL"/>
      </w:pPr>
    </w:p>
    <w:p w14:paraId="736C41D6" w14:textId="77777777" w:rsidR="003E773D" w:rsidRDefault="003E773D" w:rsidP="003E773D">
      <w:pPr>
        <w:pStyle w:val="PL"/>
      </w:pPr>
      <w:r>
        <w:t xml:space="preserve">        When a MnS consumer wishes to deactivate a Trace Job, the MnS consumer</w:t>
      </w:r>
    </w:p>
    <w:p w14:paraId="1B2691F3" w14:textId="77777777" w:rsidR="003E773D" w:rsidRDefault="003E773D" w:rsidP="003E773D">
      <w:pPr>
        <w:pStyle w:val="PL"/>
      </w:pPr>
      <w:r>
        <w:t xml:space="preserve">        shall delete the corresponding TraceJob instance.</w:t>
      </w:r>
    </w:p>
    <w:p w14:paraId="31B9DDA3" w14:textId="77777777" w:rsidR="003E773D" w:rsidRDefault="003E773D" w:rsidP="003E773D">
      <w:pPr>
        <w:pStyle w:val="PL"/>
      </w:pPr>
    </w:p>
    <w:p w14:paraId="42787F32" w14:textId="77777777" w:rsidR="003E773D" w:rsidRDefault="003E773D" w:rsidP="003E773D">
      <w:pPr>
        <w:pStyle w:val="PL"/>
      </w:pPr>
      <w:r>
        <w:t xml:space="preserve">        For details of management Trace Job activation/deactivation see clause</w:t>
      </w:r>
    </w:p>
    <w:p w14:paraId="23B477DC" w14:textId="77777777" w:rsidR="003E773D" w:rsidRDefault="003E773D" w:rsidP="003E773D">
      <w:pPr>
        <w:pStyle w:val="PL"/>
      </w:pPr>
      <w:r>
        <w:t xml:space="preserve">        4.1.1.1.2 of TS 32.422.</w:t>
      </w:r>
    </w:p>
    <w:p w14:paraId="5D66EC77" w14:textId="77777777" w:rsidR="003E773D" w:rsidRDefault="003E773D" w:rsidP="003E773D">
      <w:pPr>
        <w:pStyle w:val="PL"/>
      </w:pPr>
      <w:r>
        <w:t xml:space="preserve">        </w:t>
      </w:r>
    </w:p>
    <w:p w14:paraId="508A7E40" w14:textId="77777777" w:rsidR="003E773D" w:rsidRDefault="003E773D" w:rsidP="003E773D">
      <w:pPr>
        <w:pStyle w:val="PL"/>
      </w:pPr>
      <w:r>
        <w:t xml:space="preserve">        The attribute traceReference specifies a globally unique ID and </w:t>
      </w:r>
    </w:p>
    <w:p w14:paraId="6C1A421A" w14:textId="77777777" w:rsidR="003E773D" w:rsidRDefault="003E773D" w:rsidP="003E773D">
      <w:pPr>
        <w:pStyle w:val="PL"/>
      </w:pPr>
      <w:r>
        <w:t xml:space="preserve">        identifies a Trace session. One Trace Session may be activated to </w:t>
      </w:r>
    </w:p>
    <w:p w14:paraId="4666CC04" w14:textId="77777777" w:rsidR="003E773D" w:rsidRDefault="003E773D" w:rsidP="003E773D">
      <w:pPr>
        <w:pStyle w:val="PL"/>
      </w:pPr>
      <w:r>
        <w:t xml:space="preserve">        multiple Network Elements. The traceReference is populated by the </w:t>
      </w:r>
    </w:p>
    <w:p w14:paraId="70AD96EF" w14:textId="77777777" w:rsidR="003E773D" w:rsidRDefault="003E773D" w:rsidP="003E773D">
      <w:pPr>
        <w:pStyle w:val="PL"/>
      </w:pPr>
      <w:r>
        <w:t xml:space="preserve">        consumer that makes the request for a Trace Session.</w:t>
      </w:r>
    </w:p>
    <w:p w14:paraId="4E8434BA" w14:textId="77777777" w:rsidR="003E773D" w:rsidRDefault="003E773D" w:rsidP="003E773D">
      <w:pPr>
        <w:pStyle w:val="PL"/>
      </w:pPr>
    </w:p>
    <w:p w14:paraId="40E79E9C" w14:textId="77777777" w:rsidR="003E773D" w:rsidRDefault="003E773D" w:rsidP="003E773D">
      <w:pPr>
        <w:pStyle w:val="PL"/>
      </w:pPr>
      <w:r>
        <w:t xml:space="preserve">        The attribute tjJobType specifies the kind of data to collect. </w:t>
      </w:r>
    </w:p>
    <w:p w14:paraId="10BC94C0" w14:textId="77777777" w:rsidR="003E773D" w:rsidRDefault="003E773D" w:rsidP="003E773D">
      <w:pPr>
        <w:pStyle w:val="PL"/>
      </w:pPr>
      <w:r>
        <w:t xml:space="preserve">        Dependent on the selected type various parameters shall be available.</w:t>
      </w:r>
    </w:p>
    <w:p w14:paraId="2DA34791" w14:textId="77777777" w:rsidR="003E773D" w:rsidRDefault="003E773D" w:rsidP="003E773D">
      <w:pPr>
        <w:pStyle w:val="PL"/>
      </w:pPr>
      <w:r>
        <w:t xml:space="preserve">        The attributes tjJobType, tjTraceReference, </w:t>
      </w:r>
    </w:p>
    <w:p w14:paraId="6BFD59E5" w14:textId="77777777" w:rsidR="003E773D" w:rsidRDefault="003E773D" w:rsidP="003E773D">
      <w:pPr>
        <w:pStyle w:val="PL"/>
      </w:pPr>
      <w:r>
        <w:t xml:space="preserve">        tjTraceCollectionEntityAddress and tjTraceReportingFormat are </w:t>
      </w:r>
    </w:p>
    <w:p w14:paraId="716E8652" w14:textId="77777777" w:rsidR="003E773D" w:rsidRDefault="003E773D" w:rsidP="003E773D">
      <w:pPr>
        <w:pStyle w:val="PL"/>
      </w:pPr>
      <w:r>
        <w:t xml:space="preserve">        mandatory for all job types. If streaming reporting is selected </w:t>
      </w:r>
    </w:p>
    <w:p w14:paraId="3823F9CA" w14:textId="77777777" w:rsidR="003E773D" w:rsidRDefault="003E773D" w:rsidP="003E773D">
      <w:pPr>
        <w:pStyle w:val="PL"/>
      </w:pPr>
      <w:r>
        <w:t xml:space="preserve">        for tjTraceReportingFormat, tjStreamingTraceConsumerURI shall be </w:t>
      </w:r>
    </w:p>
    <w:p w14:paraId="573299EA" w14:textId="77777777" w:rsidR="003E773D" w:rsidRDefault="003E773D" w:rsidP="003E773D">
      <w:pPr>
        <w:pStyle w:val="PL"/>
      </w:pPr>
      <w:r>
        <w:t xml:space="preserve">        present additionally. The attribute tjPLMNTarget shall be present </w:t>
      </w:r>
    </w:p>
    <w:p w14:paraId="4B47968D" w14:textId="77777777" w:rsidR="003E773D" w:rsidRDefault="003E773D" w:rsidP="003E773D">
      <w:pPr>
        <w:pStyle w:val="PL"/>
      </w:pPr>
      <w:r>
        <w:t xml:space="preserve">        if trace activation method is management based.</w:t>
      </w:r>
    </w:p>
    <w:p w14:paraId="14677252" w14:textId="77777777" w:rsidR="003E773D" w:rsidRDefault="003E773D" w:rsidP="003E773D">
      <w:pPr>
        <w:pStyle w:val="PL"/>
      </w:pPr>
    </w:p>
    <w:p w14:paraId="5F99781F" w14:textId="77777777" w:rsidR="003E773D" w:rsidRDefault="003E773D" w:rsidP="003E773D">
      <w:pPr>
        <w:pStyle w:val="PL"/>
      </w:pPr>
      <w:r>
        <w:t xml:space="preserve">        For the different job types the attributes are differentiated as follows:</w:t>
      </w:r>
    </w:p>
    <w:p w14:paraId="1DA23047" w14:textId="77777777" w:rsidR="003E773D" w:rsidRDefault="003E773D" w:rsidP="003E773D">
      <w:pPr>
        <w:pStyle w:val="PL"/>
      </w:pPr>
      <w:r>
        <w:t xml:space="preserve">        - In case of TRACE_ONLY additionally the following attributes shall be </w:t>
      </w:r>
    </w:p>
    <w:p w14:paraId="7222E6A9" w14:textId="77777777" w:rsidR="003E773D" w:rsidRDefault="003E773D" w:rsidP="003E773D">
      <w:pPr>
        <w:pStyle w:val="PL"/>
      </w:pPr>
      <w:r>
        <w:t xml:space="preserve">        available: listOfNeTypes, traceDepth, traceTarget and </w:t>
      </w:r>
    </w:p>
    <w:p w14:paraId="3FF7DD8D" w14:textId="77777777" w:rsidR="003E773D" w:rsidRDefault="003E773D" w:rsidP="003E773D">
      <w:pPr>
        <w:pStyle w:val="PL"/>
      </w:pPr>
      <w:r>
        <w:t xml:space="preserve">        triggeringEvent.</w:t>
      </w:r>
    </w:p>
    <w:p w14:paraId="22FB4351" w14:textId="77777777" w:rsidR="003E773D" w:rsidRDefault="003E773D" w:rsidP="003E773D">
      <w:pPr>
        <w:pStyle w:val="PL"/>
      </w:pPr>
    </w:p>
    <w:p w14:paraId="1C522CC8" w14:textId="77777777" w:rsidR="003E773D" w:rsidRDefault="003E773D" w:rsidP="003E773D">
      <w:pPr>
        <w:pStyle w:val="PL"/>
      </w:pPr>
      <w:r>
        <w:t xml:space="preserve">        For this case the optional attribute listOfInterfaces allows to </w:t>
      </w:r>
    </w:p>
    <w:p w14:paraId="178CAA88" w14:textId="77777777" w:rsidR="003E773D" w:rsidRDefault="003E773D" w:rsidP="003E773D">
      <w:pPr>
        <w:pStyle w:val="PL"/>
      </w:pPr>
      <w:r>
        <w:t xml:space="preserve">        specify the interfaces to be recorded.</w:t>
      </w:r>
    </w:p>
    <w:p w14:paraId="0A76EDE3" w14:textId="77777777" w:rsidR="003E773D" w:rsidRDefault="003E773D" w:rsidP="003E773D">
      <w:pPr>
        <w:pStyle w:val="PL"/>
      </w:pPr>
    </w:p>
    <w:p w14:paraId="0F90E613" w14:textId="77777777" w:rsidR="003E773D" w:rsidRDefault="003E773D" w:rsidP="003E773D">
      <w:pPr>
        <w:pStyle w:val="PL"/>
      </w:pPr>
      <w:r>
        <w:t xml:space="preserve">        - In case of IMMEDIATE_MDT_ONLY additionally the following attributes </w:t>
      </w:r>
    </w:p>
    <w:p w14:paraId="44D71AC1" w14:textId="77777777" w:rsidR="003E773D" w:rsidRDefault="003E773D" w:rsidP="003E773D">
      <w:pPr>
        <w:pStyle w:val="PL"/>
      </w:pPr>
      <w:r>
        <w:t xml:space="preserve">        shall be available:</w:t>
      </w:r>
    </w:p>
    <w:p w14:paraId="0B2A2C44" w14:textId="77777777" w:rsidR="003E773D" w:rsidRDefault="003E773D" w:rsidP="003E773D">
      <w:pPr>
        <w:pStyle w:val="PL"/>
      </w:pPr>
      <w:r>
        <w:lastRenderedPageBreak/>
        <w:t xml:space="preserve">          - traceTarget</w:t>
      </w:r>
    </w:p>
    <w:p w14:paraId="6BF0F17C" w14:textId="77777777" w:rsidR="003E773D" w:rsidRDefault="003E773D" w:rsidP="003E773D">
      <w:pPr>
        <w:pStyle w:val="PL"/>
      </w:pPr>
      <w:r>
        <w:t xml:space="preserve">          - MDTAnonymizationOfData, </w:t>
      </w:r>
    </w:p>
    <w:p w14:paraId="156D1883" w14:textId="77777777" w:rsidR="003E773D" w:rsidRDefault="003E773D" w:rsidP="003E773D">
      <w:pPr>
        <w:pStyle w:val="PL"/>
      </w:pPr>
      <w:r>
        <w:t xml:space="preserve">          - MDTListOfMeasurements, </w:t>
      </w:r>
    </w:p>
    <w:p w14:paraId="155213D0" w14:textId="77777777" w:rsidR="003E773D" w:rsidRDefault="003E773D" w:rsidP="003E773D">
      <w:pPr>
        <w:pStyle w:val="PL"/>
      </w:pPr>
      <w:r>
        <w:t xml:space="preserve">          - MDTCollectionPeriodRrmUmts (conditional for M3, M4 and M5 in UMTS),</w:t>
      </w:r>
    </w:p>
    <w:p w14:paraId="08CECB36" w14:textId="77777777" w:rsidR="003E773D" w:rsidRDefault="003E773D" w:rsidP="003E773D">
      <w:pPr>
        <w:pStyle w:val="PL"/>
      </w:pPr>
      <w:r>
        <w:t xml:space="preserve">          - MDTMeasurementPeriodUMTS (conditional for M6 and M7 in UMTS),</w:t>
      </w:r>
    </w:p>
    <w:p w14:paraId="00569663" w14:textId="77777777" w:rsidR="003E773D" w:rsidRDefault="003E773D" w:rsidP="003E773D">
      <w:pPr>
        <w:pStyle w:val="PL"/>
      </w:pPr>
      <w:r>
        <w:t xml:space="preserve">          - MDTCollectionPeriodRrmLte (conditional for M2 and M3 in LTE), </w:t>
      </w:r>
    </w:p>
    <w:p w14:paraId="14D3F72F" w14:textId="77777777" w:rsidR="003E773D" w:rsidRDefault="003E773D" w:rsidP="003E773D">
      <w:pPr>
        <w:pStyle w:val="PL"/>
      </w:pPr>
      <w:r>
        <w:t xml:space="preserve">          - MDTMeasurementPeriodLTE (conditional for M4 and M5 in LTE),</w:t>
      </w:r>
    </w:p>
    <w:p w14:paraId="22BE87CA" w14:textId="77777777" w:rsidR="003E773D" w:rsidRDefault="003E773D" w:rsidP="003E773D">
      <w:pPr>
        <w:pStyle w:val="PL"/>
      </w:pPr>
      <w:r>
        <w:t xml:space="preserve">          - MDTCollectionPeriodM6Lte (conditional for M6 in LTE), </w:t>
      </w:r>
    </w:p>
    <w:p w14:paraId="026C1DB2" w14:textId="77777777" w:rsidR="003E773D" w:rsidRDefault="003E773D" w:rsidP="003E773D">
      <w:pPr>
        <w:pStyle w:val="PL"/>
      </w:pPr>
      <w:r>
        <w:t xml:space="preserve">          - MDTCollectionPeriodM7Lte (conditional for M7 in LTE),</w:t>
      </w:r>
    </w:p>
    <w:p w14:paraId="08BBDC08" w14:textId="77777777" w:rsidR="003E773D" w:rsidRDefault="003E773D" w:rsidP="003E773D">
      <w:pPr>
        <w:pStyle w:val="PL"/>
      </w:pPr>
      <w:r>
        <w:t xml:space="preserve">          - MDTCollectionPeriodRrmNR (conditional for M4 and M5 in NR), </w:t>
      </w:r>
    </w:p>
    <w:p w14:paraId="29F4D263" w14:textId="77777777" w:rsidR="003E773D" w:rsidRDefault="003E773D" w:rsidP="003E773D">
      <w:pPr>
        <w:pStyle w:val="PL"/>
      </w:pPr>
      <w:r>
        <w:t xml:space="preserve">          - MDTCollectionPeriodM6NR (conditional for M6 in NR), </w:t>
      </w:r>
    </w:p>
    <w:p w14:paraId="3037E245" w14:textId="77777777" w:rsidR="003E773D" w:rsidRDefault="003E773D" w:rsidP="003E773D">
      <w:pPr>
        <w:pStyle w:val="PL"/>
      </w:pPr>
      <w:r>
        <w:t xml:space="preserve">          - MDTCollectionPeriodM7NR (conditional for M7 in NR), </w:t>
      </w:r>
    </w:p>
    <w:p w14:paraId="6AF03224" w14:textId="77777777" w:rsidR="003E773D" w:rsidRDefault="003E773D" w:rsidP="003E773D">
      <w:pPr>
        <w:pStyle w:val="PL"/>
      </w:pPr>
      <w:r>
        <w:t xml:space="preserve">          - MDTReportInterval (conditional for M1 in LTE or NR and M1/M2 in </w:t>
      </w:r>
    </w:p>
    <w:p w14:paraId="1BC072B3" w14:textId="77777777" w:rsidR="003E773D" w:rsidRDefault="003E773D" w:rsidP="003E773D">
      <w:pPr>
        <w:pStyle w:val="PL"/>
      </w:pPr>
      <w:r>
        <w:t xml:space="preserve">            UMTS), </w:t>
      </w:r>
    </w:p>
    <w:p w14:paraId="40FCF034" w14:textId="77777777" w:rsidR="003E773D" w:rsidRDefault="003E773D" w:rsidP="003E773D">
      <w:pPr>
        <w:pStyle w:val="PL"/>
      </w:pPr>
      <w:r>
        <w:t xml:space="preserve">          - MDTReportAmount (conditional for M1 in LTE or NR and M1/M2 in </w:t>
      </w:r>
    </w:p>
    <w:p w14:paraId="4297D70D" w14:textId="77777777" w:rsidR="003E773D" w:rsidRDefault="003E773D" w:rsidP="003E773D">
      <w:pPr>
        <w:pStyle w:val="PL"/>
      </w:pPr>
      <w:r>
        <w:t xml:space="preserve">            UMTS), </w:t>
      </w:r>
    </w:p>
    <w:p w14:paraId="5621F798" w14:textId="77777777" w:rsidR="003E773D" w:rsidRDefault="003E773D" w:rsidP="003E773D">
      <w:pPr>
        <w:pStyle w:val="PL"/>
      </w:pPr>
      <w:r>
        <w:t xml:space="preserve">          - MDTReportingTrigger (conditional for M1 in LTE or NR and M1/M2 in </w:t>
      </w:r>
    </w:p>
    <w:p w14:paraId="7024754E" w14:textId="77777777" w:rsidR="003E773D" w:rsidRDefault="003E773D" w:rsidP="003E773D">
      <w:pPr>
        <w:pStyle w:val="PL"/>
      </w:pPr>
      <w:r>
        <w:t xml:space="preserve">            UMTS), </w:t>
      </w:r>
    </w:p>
    <w:p w14:paraId="41B5318A" w14:textId="77777777" w:rsidR="003E773D" w:rsidRDefault="003E773D" w:rsidP="003E773D">
      <w:pPr>
        <w:pStyle w:val="PL"/>
      </w:pPr>
      <w:r>
        <w:t xml:space="preserve">          - MDTEventThreshold (conditional for A2 event reporting or A2 event </w:t>
      </w:r>
    </w:p>
    <w:p w14:paraId="5F3A4CE1" w14:textId="77777777" w:rsidR="003E773D" w:rsidRDefault="003E773D" w:rsidP="003E773D">
      <w:pPr>
        <w:pStyle w:val="PL"/>
      </w:pPr>
      <w:r>
        <w:t xml:space="preserve">            triggered periodic reporting), </w:t>
      </w:r>
    </w:p>
    <w:p w14:paraId="5AA43418" w14:textId="77777777" w:rsidR="003E773D" w:rsidRDefault="003E773D" w:rsidP="003E773D">
      <w:pPr>
        <w:pStyle w:val="PL"/>
      </w:pPr>
      <w:r>
        <w:t xml:space="preserve">          - MDTMeasurementQuantity (conditional for 1F event reporting). </w:t>
      </w:r>
    </w:p>
    <w:p w14:paraId="686F6D2F" w14:textId="77777777" w:rsidR="003E773D" w:rsidRDefault="003E773D" w:rsidP="003E773D">
      <w:pPr>
        <w:pStyle w:val="PL"/>
      </w:pPr>
    </w:p>
    <w:p w14:paraId="15BC9691" w14:textId="77777777" w:rsidR="003E773D" w:rsidRDefault="003E773D" w:rsidP="003E773D">
      <w:pPr>
        <w:pStyle w:val="PL"/>
      </w:pPr>
      <w:r>
        <w:t xml:space="preserve">        For this case the optional attribute MDTAreaScope allows to specify </w:t>
      </w:r>
    </w:p>
    <w:p w14:paraId="7EE90121" w14:textId="77777777" w:rsidR="003E773D" w:rsidRDefault="003E773D" w:rsidP="003E773D">
      <w:pPr>
        <w:pStyle w:val="PL"/>
      </w:pPr>
      <w:r>
        <w:t xml:space="preserve">        the area in terms of cells or Tracking Area/Routing Area/Location area </w:t>
      </w:r>
    </w:p>
    <w:p w14:paraId="4BDD41A1" w14:textId="77777777" w:rsidR="003E773D" w:rsidRDefault="003E773D" w:rsidP="003E773D">
      <w:pPr>
        <w:pStyle w:val="PL"/>
      </w:pPr>
      <w:r>
        <w:t xml:space="preserve">        where the MDT data collection shall take place and the optional </w:t>
      </w:r>
    </w:p>
    <w:p w14:paraId="022B9409" w14:textId="77777777" w:rsidR="003E773D" w:rsidRDefault="003E773D" w:rsidP="003E773D">
      <w:pPr>
        <w:pStyle w:val="PL"/>
      </w:pPr>
      <w:r>
        <w:t xml:space="preserve">        attributes MDTPositioningMethod, MDTSensorInformation allow to </w:t>
      </w:r>
    </w:p>
    <w:p w14:paraId="5CDAC8E0" w14:textId="77777777" w:rsidR="003E773D" w:rsidRDefault="003E773D" w:rsidP="003E773D">
      <w:pPr>
        <w:pStyle w:val="PL"/>
      </w:pPr>
      <w:r>
        <w:t xml:space="preserve">        specify the positioning methods to use or the sensor information to </w:t>
      </w:r>
    </w:p>
    <w:p w14:paraId="50592EA4" w14:textId="77777777" w:rsidR="003E773D" w:rsidRDefault="003E773D" w:rsidP="003E773D">
      <w:pPr>
        <w:pStyle w:val="PL"/>
      </w:pPr>
      <w:r>
        <w:t xml:space="preserve">        include.</w:t>
      </w:r>
    </w:p>
    <w:p w14:paraId="085F1E53" w14:textId="77777777" w:rsidR="003E773D" w:rsidRDefault="003E773D" w:rsidP="003E773D">
      <w:pPr>
        <w:pStyle w:val="PL"/>
      </w:pPr>
    </w:p>
    <w:p w14:paraId="441B1A56" w14:textId="77777777" w:rsidR="003E773D" w:rsidRDefault="003E773D" w:rsidP="003E773D">
      <w:pPr>
        <w:pStyle w:val="PL"/>
      </w:pPr>
      <w:r>
        <w:t xml:space="preserve">        - In case of IMMEDIATE_MDT_AND_TRACE both additional attributes of </w:t>
      </w:r>
    </w:p>
    <w:p w14:paraId="5ECE3A52" w14:textId="77777777" w:rsidR="003E773D" w:rsidRDefault="003E773D" w:rsidP="003E773D">
      <w:pPr>
        <w:pStyle w:val="PL"/>
      </w:pPr>
      <w:r>
        <w:t xml:space="preserve">        TRACE_ONLY and IMMEDIATE_MDT_ONLY shall apply.</w:t>
      </w:r>
    </w:p>
    <w:p w14:paraId="28A036E7" w14:textId="77777777" w:rsidR="003E773D" w:rsidRDefault="003E773D" w:rsidP="003E773D">
      <w:pPr>
        <w:pStyle w:val="PL"/>
      </w:pPr>
    </w:p>
    <w:p w14:paraId="256710F7" w14:textId="77777777" w:rsidR="003E773D" w:rsidRDefault="003E773D" w:rsidP="003E773D">
      <w:pPr>
        <w:pStyle w:val="PL"/>
      </w:pPr>
      <w:r>
        <w:t xml:space="preserve">        - In case of LOGGED_MDT_ONLY additionally the following attributes </w:t>
      </w:r>
    </w:p>
    <w:p w14:paraId="7E028D6C" w14:textId="77777777" w:rsidR="003E773D" w:rsidRDefault="003E773D" w:rsidP="003E773D">
      <w:pPr>
        <w:pStyle w:val="PL"/>
      </w:pPr>
      <w:r>
        <w:t xml:space="preserve">        shall be available: traceTarget, MDTAnonymizationOfData, </w:t>
      </w:r>
    </w:p>
    <w:p w14:paraId="42F86331" w14:textId="77777777" w:rsidR="003E773D" w:rsidRDefault="003E773D" w:rsidP="003E773D">
      <w:pPr>
        <w:pStyle w:val="PL"/>
      </w:pPr>
      <w:r>
        <w:t xml:space="preserve">        MDTTraceCollectionEntityID, MDTLoggingInterval, </w:t>
      </w:r>
    </w:p>
    <w:p w14:paraId="4E022B7D" w14:textId="77777777" w:rsidR="003E773D" w:rsidRDefault="003E773D" w:rsidP="003E773D">
      <w:pPr>
        <w:pStyle w:val="PL"/>
      </w:pPr>
      <w:r>
        <w:t xml:space="preserve">        MDTLoggingDuration, MDTReportType, </w:t>
      </w:r>
    </w:p>
    <w:p w14:paraId="444B2856" w14:textId="77777777" w:rsidR="003E773D" w:rsidRDefault="003E773D" w:rsidP="003E773D">
      <w:pPr>
        <w:pStyle w:val="PL"/>
      </w:pPr>
      <w:r>
        <w:t xml:space="preserve">        MDTEventListForTriggeredMeasurements.</w:t>
      </w:r>
    </w:p>
    <w:p w14:paraId="1257417D" w14:textId="77777777" w:rsidR="003E773D" w:rsidRDefault="003E773D" w:rsidP="003E773D">
      <w:pPr>
        <w:pStyle w:val="PL"/>
      </w:pPr>
    </w:p>
    <w:p w14:paraId="38780E82" w14:textId="77777777" w:rsidR="003E773D" w:rsidRDefault="003E773D" w:rsidP="003E773D">
      <w:pPr>
        <w:pStyle w:val="PL"/>
      </w:pPr>
      <w:r>
        <w:t xml:space="preserve">        For this case the optional attribute MDTAreaScope allows to specify </w:t>
      </w:r>
    </w:p>
    <w:p w14:paraId="70D1709C" w14:textId="77777777" w:rsidR="003E773D" w:rsidRDefault="003E773D" w:rsidP="003E773D">
      <w:pPr>
        <w:pStyle w:val="PL"/>
      </w:pPr>
      <w:r>
        <w:t xml:space="preserve">        the area in terms of cells or Tracking Area/Routing Area/Location area </w:t>
      </w:r>
    </w:p>
    <w:p w14:paraId="2DD9F347" w14:textId="77777777" w:rsidR="003E773D" w:rsidRDefault="003E773D" w:rsidP="003E773D">
      <w:pPr>
        <w:pStyle w:val="PL"/>
      </w:pPr>
      <w:r>
        <w:t xml:space="preserve">        where the MDT data collection shall take place, the optional attribute </w:t>
      </w:r>
    </w:p>
    <w:p w14:paraId="1D56C622" w14:textId="77777777" w:rsidR="003E773D" w:rsidRDefault="003E773D" w:rsidP="003E773D">
      <w:pPr>
        <w:pStyle w:val="PL"/>
      </w:pPr>
      <w:r>
        <w:t xml:space="preserve">        MDTPLMNList allows to specify the PLMNs where measurement collection, </w:t>
      </w:r>
    </w:p>
    <w:p w14:paraId="24FBC9F0" w14:textId="77777777" w:rsidR="003E773D" w:rsidRDefault="003E773D" w:rsidP="003E773D">
      <w:pPr>
        <w:pStyle w:val="PL"/>
      </w:pPr>
      <w:r>
        <w:t xml:space="preserve">        status indication and log reporting is allowed, the optional attribute </w:t>
      </w:r>
    </w:p>
    <w:p w14:paraId="6A7ECFE1" w14:textId="77777777" w:rsidR="003E773D" w:rsidRDefault="003E773D" w:rsidP="003E773D">
      <w:pPr>
        <w:pStyle w:val="PL"/>
      </w:pPr>
      <w:r>
        <w:t xml:space="preserve">        MDTAreaConfigurationForNeighCell allows to specify the area for </w:t>
      </w:r>
    </w:p>
    <w:p w14:paraId="1DF9E6D2" w14:textId="77777777" w:rsidR="003E773D" w:rsidRDefault="003E773D" w:rsidP="003E773D">
      <w:pPr>
        <w:pStyle w:val="PL"/>
      </w:pPr>
      <w:r>
        <w:t xml:space="preserve">        which UE is requested to perform measurements logging for neighbour </w:t>
      </w:r>
    </w:p>
    <w:p w14:paraId="1718D857" w14:textId="77777777" w:rsidR="003E773D" w:rsidRDefault="003E773D" w:rsidP="003E773D">
      <w:pPr>
        <w:pStyle w:val="PL"/>
      </w:pPr>
      <w:r>
        <w:t xml:space="preserve">        cells which have list of frequencies and the optional attribute </w:t>
      </w:r>
    </w:p>
    <w:p w14:paraId="2F30311D" w14:textId="77777777" w:rsidR="003E773D" w:rsidRDefault="003E773D" w:rsidP="003E773D">
      <w:pPr>
        <w:pStyle w:val="PL"/>
      </w:pPr>
      <w:r>
        <w:t xml:space="preserve">        MDTSensorInformation allows to specify the sensor information to </w:t>
      </w:r>
    </w:p>
    <w:p w14:paraId="66D8DF27" w14:textId="77777777" w:rsidR="003E773D" w:rsidRDefault="003E773D" w:rsidP="003E773D">
      <w:pPr>
        <w:pStyle w:val="PL"/>
      </w:pPr>
      <w:r>
        <w:t xml:space="preserve">        include.</w:t>
      </w:r>
    </w:p>
    <w:p w14:paraId="28F5CF29" w14:textId="77777777" w:rsidR="003E773D" w:rsidRDefault="003E773D" w:rsidP="003E773D">
      <w:pPr>
        <w:pStyle w:val="PL"/>
      </w:pPr>
    </w:p>
    <w:p w14:paraId="79191243" w14:textId="77777777" w:rsidR="003E773D" w:rsidRDefault="003E773D" w:rsidP="003E773D">
      <w:pPr>
        <w:pStyle w:val="PL"/>
      </w:pPr>
      <w:r>
        <w:t xml:space="preserve">        - In case of RLF_REPORT_ONLY and RCEF_REPORT_ONLY additionally the </w:t>
      </w:r>
    </w:p>
    <w:p w14:paraId="51DE8149" w14:textId="77777777" w:rsidR="003E773D" w:rsidRDefault="003E773D" w:rsidP="003E773D">
      <w:pPr>
        <w:pStyle w:val="PL"/>
      </w:pPr>
      <w:r>
        <w:t xml:space="preserve">        attribute traceTarget shall be available, the optional attribute </w:t>
      </w:r>
    </w:p>
    <w:p w14:paraId="6012AB8E" w14:textId="77777777" w:rsidR="003E773D" w:rsidRDefault="003E773D" w:rsidP="003E773D">
      <w:pPr>
        <w:pStyle w:val="PL"/>
      </w:pPr>
      <w:r>
        <w:t xml:space="preserve">        MDTAreaScope allows to specify the eNB or list of eNBs or gNB or </w:t>
      </w:r>
    </w:p>
    <w:p w14:paraId="474C3EDA" w14:textId="77777777" w:rsidR="003E773D" w:rsidRDefault="003E773D" w:rsidP="003E773D">
      <w:pPr>
        <w:pStyle w:val="PL"/>
      </w:pPr>
      <w:r>
        <w:t xml:space="preserve">        list of gNBs where the reports should be collected.</w:t>
      </w:r>
    </w:p>
    <w:p w14:paraId="531409FC" w14:textId="77777777" w:rsidR="003E773D" w:rsidRDefault="003E773D" w:rsidP="003E773D">
      <w:pPr>
        <w:pStyle w:val="PL"/>
      </w:pPr>
    </w:p>
    <w:p w14:paraId="42CFEBC1" w14:textId="77777777" w:rsidR="003E773D" w:rsidRDefault="003E773D" w:rsidP="003E773D">
      <w:pPr>
        <w:pStyle w:val="PL"/>
      </w:pPr>
      <w:r>
        <w:t xml:space="preserve">        - In case of LOGGED_MBSFN_MDT additionally the following attributes </w:t>
      </w:r>
    </w:p>
    <w:p w14:paraId="3D941179" w14:textId="77777777" w:rsidR="003E773D" w:rsidRDefault="003E773D" w:rsidP="003E773D">
      <w:pPr>
        <w:pStyle w:val="PL"/>
      </w:pPr>
      <w:r>
        <w:t xml:space="preserve">        shall be available: MDTAnonymizationOfData, MDTLoggingInterval, </w:t>
      </w:r>
    </w:p>
    <w:p w14:paraId="746F17EF" w14:textId="77777777" w:rsidR="003E773D" w:rsidRDefault="003E773D" w:rsidP="003E773D">
      <w:pPr>
        <w:pStyle w:val="PL"/>
      </w:pPr>
      <w:r>
        <w:t xml:space="preserve">        MDTLoggingDuration, MDTMBSFNAreaList.</w:t>
      </w:r>
    </w:p>
    <w:p w14:paraId="64F628E1" w14:textId="77777777" w:rsidR="003E773D" w:rsidRDefault="003E773D" w:rsidP="003E773D">
      <w:pPr>
        <w:pStyle w:val="PL"/>
      </w:pPr>
      <w:r>
        <w:t xml:space="preserve">        </w:t>
      </w:r>
    </w:p>
    <w:p w14:paraId="528B1FB8" w14:textId="77777777" w:rsidR="003E773D" w:rsidRDefault="003E773D" w:rsidP="003E773D">
      <w:pPr>
        <w:pStyle w:val="PL"/>
      </w:pPr>
      <w:r>
        <w:t xml:space="preserve">        Creation and deletion of TraceJob instances by MnS consumers is optional;</w:t>
      </w:r>
    </w:p>
    <w:p w14:paraId="3E4CC9D5" w14:textId="77777777" w:rsidR="003E773D" w:rsidRDefault="003E773D" w:rsidP="003E773D">
      <w:pPr>
        <w:pStyle w:val="PL"/>
      </w:pPr>
      <w:r>
        <w:t xml:space="preserve">        when not supported, the TraceJob instances may be created and deleted by</w:t>
      </w:r>
    </w:p>
    <w:p w14:paraId="22E7D11D" w14:textId="77777777" w:rsidR="003E773D" w:rsidRDefault="003E773D" w:rsidP="003E773D">
      <w:pPr>
        <w:pStyle w:val="PL"/>
      </w:pPr>
      <w:r>
        <w:t xml:space="preserve">        the system or be pre-installed.";</w:t>
      </w:r>
    </w:p>
    <w:p w14:paraId="324E0C1E" w14:textId="77777777" w:rsidR="003E773D" w:rsidRDefault="003E773D" w:rsidP="003E773D">
      <w:pPr>
        <w:pStyle w:val="PL"/>
      </w:pPr>
    </w:p>
    <w:p w14:paraId="7733B8C8" w14:textId="77777777" w:rsidR="003E773D" w:rsidRDefault="003E773D" w:rsidP="003E773D">
      <w:pPr>
        <w:pStyle w:val="PL"/>
      </w:pPr>
      <w:r>
        <w:t xml:space="preserve">      key id;</w:t>
      </w:r>
    </w:p>
    <w:p w14:paraId="1644C15A" w14:textId="77777777" w:rsidR="003E773D" w:rsidRDefault="003E773D" w:rsidP="003E773D">
      <w:pPr>
        <w:pStyle w:val="PL"/>
      </w:pPr>
      <w:r>
        <w:t xml:space="preserve">      uses top3gpp:Top_Grp ;</w:t>
      </w:r>
    </w:p>
    <w:p w14:paraId="66BA545D" w14:textId="77777777" w:rsidR="003E773D" w:rsidRDefault="003E773D" w:rsidP="003E773D">
      <w:pPr>
        <w:pStyle w:val="PL"/>
      </w:pPr>
      <w:r>
        <w:t xml:space="preserve">      container attributes {</w:t>
      </w:r>
    </w:p>
    <w:p w14:paraId="1543563E" w14:textId="77777777" w:rsidR="003E773D" w:rsidRDefault="003E773D" w:rsidP="003E773D">
      <w:pPr>
        <w:pStyle w:val="PL"/>
      </w:pPr>
      <w:r>
        <w:t xml:space="preserve">        uses TraceJobGrp ;</w:t>
      </w:r>
    </w:p>
    <w:p w14:paraId="535055EC" w14:textId="77777777" w:rsidR="003E773D" w:rsidRDefault="003E773D" w:rsidP="003E773D">
      <w:pPr>
        <w:pStyle w:val="PL"/>
      </w:pPr>
      <w:r>
        <w:t xml:space="preserve">      }</w:t>
      </w:r>
    </w:p>
    <w:p w14:paraId="4BFD30ED" w14:textId="77777777" w:rsidR="003E773D" w:rsidRDefault="003E773D" w:rsidP="003E773D">
      <w:pPr>
        <w:pStyle w:val="PL"/>
      </w:pPr>
      <w:r>
        <w:t xml:space="preserve">      uses files3gpp:FilesSubtree {</w:t>
      </w:r>
    </w:p>
    <w:p w14:paraId="4B4AC70B" w14:textId="77777777" w:rsidR="003E773D" w:rsidRDefault="003E773D" w:rsidP="003E773D">
      <w:pPr>
        <w:pStyle w:val="PL"/>
      </w:pPr>
      <w:r>
        <w:t xml:space="preserve">        if-feature FilesUnderTraceJob;</w:t>
      </w:r>
    </w:p>
    <w:p w14:paraId="0EC2CDC3" w14:textId="77777777" w:rsidR="003E773D" w:rsidRDefault="003E773D" w:rsidP="003E773D">
      <w:pPr>
        <w:pStyle w:val="PL"/>
      </w:pPr>
      <w:r>
        <w:t xml:space="preserve">      }</w:t>
      </w:r>
    </w:p>
    <w:p w14:paraId="625C605E" w14:textId="77777777" w:rsidR="003E773D" w:rsidRDefault="003E773D" w:rsidP="003E773D">
      <w:pPr>
        <w:pStyle w:val="PL"/>
      </w:pPr>
      <w:r>
        <w:t xml:space="preserve">    }</w:t>
      </w:r>
    </w:p>
    <w:p w14:paraId="0CE9EEA3" w14:textId="77777777" w:rsidR="003E773D" w:rsidRDefault="003E773D" w:rsidP="003E773D">
      <w:pPr>
        <w:pStyle w:val="PL"/>
      </w:pPr>
      <w:r>
        <w:t xml:space="preserve">  }</w:t>
      </w:r>
    </w:p>
    <w:p w14:paraId="057499B1" w14:textId="77777777" w:rsidR="003E773D" w:rsidRDefault="003E773D" w:rsidP="003E773D">
      <w:pPr>
        <w:pStyle w:val="PL"/>
      </w:pPr>
      <w:r>
        <w:t>}</w:t>
      </w:r>
    </w:p>
    <w:p w14:paraId="6538D0CC" w14:textId="77777777" w:rsidR="003E773D" w:rsidRPr="002A399E" w:rsidRDefault="003E773D" w:rsidP="003E7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F44485" w14:textId="77777777" w:rsidR="00961006" w:rsidRDefault="00961006" w:rsidP="008A1BE8"/>
    <w:p w14:paraId="4F6E3C72" w14:textId="77777777" w:rsidR="00B345BD" w:rsidRDefault="00B345BD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BD" w:rsidRPr="00477531" w14:paraId="5885A4E7" w14:textId="77777777" w:rsidTr="00271F58">
        <w:tc>
          <w:tcPr>
            <w:tcW w:w="9521" w:type="dxa"/>
            <w:shd w:val="clear" w:color="auto" w:fill="FFFFCC"/>
            <w:vAlign w:val="center"/>
          </w:tcPr>
          <w:p w14:paraId="3696F6C5" w14:textId="44751AF1" w:rsidR="00B345BD" w:rsidRPr="00477531" w:rsidRDefault="00B345BD" w:rsidP="00271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6D93B864" w14:textId="77777777" w:rsidR="00B345BD" w:rsidRDefault="00B345BD" w:rsidP="008A1BE8"/>
    <w:p w14:paraId="4189C421" w14:textId="77777777" w:rsidR="00E5781D" w:rsidRDefault="00E5781D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81D" w:rsidRPr="00477531" w14:paraId="3E26145B" w14:textId="77777777" w:rsidTr="00642103">
        <w:tc>
          <w:tcPr>
            <w:tcW w:w="9521" w:type="dxa"/>
            <w:shd w:val="clear" w:color="auto" w:fill="FFFFCC"/>
            <w:vAlign w:val="center"/>
          </w:tcPr>
          <w:p w14:paraId="797CA72B" w14:textId="17482BF4" w:rsidR="00E5781D" w:rsidRPr="00477531" w:rsidRDefault="00E5781D" w:rsidP="006421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E19BD5D" w14:textId="77777777" w:rsidR="00E5781D" w:rsidRPr="008A1BE8" w:rsidRDefault="00E5781D" w:rsidP="008A1BE8"/>
    <w:sectPr w:rsidR="00E5781D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B4A40" w14:textId="77777777" w:rsidR="00DD6024" w:rsidRDefault="00DD6024">
      <w:r>
        <w:separator/>
      </w:r>
    </w:p>
  </w:endnote>
  <w:endnote w:type="continuationSeparator" w:id="0">
    <w:p w14:paraId="03F72185" w14:textId="77777777" w:rsidR="00DD6024" w:rsidRDefault="00DD6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E959" w14:textId="77777777" w:rsidR="00DD6024" w:rsidRDefault="00DD6024">
      <w:r>
        <w:separator/>
      </w:r>
    </w:p>
  </w:footnote>
  <w:footnote w:type="continuationSeparator" w:id="0">
    <w:p w14:paraId="6B051949" w14:textId="77777777" w:rsidR="00DD6024" w:rsidRDefault="00DD6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5"/>
  </w:num>
  <w:num w:numId="8" w16cid:durableId="1841263791">
    <w:abstractNumId w:val="34"/>
  </w:num>
  <w:num w:numId="9" w16cid:durableId="962269199">
    <w:abstractNumId w:val="39"/>
  </w:num>
  <w:num w:numId="10" w16cid:durableId="933318725">
    <w:abstractNumId w:val="35"/>
  </w:num>
  <w:num w:numId="11" w16cid:durableId="685442908">
    <w:abstractNumId w:val="22"/>
  </w:num>
  <w:num w:numId="12" w16cid:durableId="1293168662">
    <w:abstractNumId w:val="17"/>
  </w:num>
  <w:num w:numId="13" w16cid:durableId="102574054">
    <w:abstractNumId w:val="38"/>
  </w:num>
  <w:num w:numId="14" w16cid:durableId="1571039988">
    <w:abstractNumId w:val="12"/>
  </w:num>
  <w:num w:numId="15" w16cid:durableId="282419738">
    <w:abstractNumId w:val="20"/>
  </w:num>
  <w:num w:numId="16" w16cid:durableId="1270698753">
    <w:abstractNumId w:val="27"/>
  </w:num>
  <w:num w:numId="17" w16cid:durableId="1010907316">
    <w:abstractNumId w:val="40"/>
  </w:num>
  <w:num w:numId="18" w16cid:durableId="868681553">
    <w:abstractNumId w:val="28"/>
  </w:num>
  <w:num w:numId="19" w16cid:durableId="1281183880">
    <w:abstractNumId w:val="21"/>
  </w:num>
  <w:num w:numId="20" w16cid:durableId="2062047385">
    <w:abstractNumId w:val="29"/>
  </w:num>
  <w:num w:numId="21" w16cid:durableId="2097049395">
    <w:abstractNumId w:val="24"/>
  </w:num>
  <w:num w:numId="22" w16cid:durableId="677780102">
    <w:abstractNumId w:val="23"/>
  </w:num>
  <w:num w:numId="23" w16cid:durableId="948270767">
    <w:abstractNumId w:val="26"/>
  </w:num>
  <w:num w:numId="24" w16cid:durableId="777943245">
    <w:abstractNumId w:val="14"/>
  </w:num>
  <w:num w:numId="25" w16cid:durableId="1525708530">
    <w:abstractNumId w:val="32"/>
  </w:num>
  <w:num w:numId="26" w16cid:durableId="1323004891">
    <w:abstractNumId w:val="15"/>
  </w:num>
  <w:num w:numId="27" w16cid:durableId="691416092">
    <w:abstractNumId w:val="30"/>
  </w:num>
  <w:num w:numId="28" w16cid:durableId="544872830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 w16cid:durableId="2056000037">
    <w:abstractNumId w:val="1"/>
    <w:lvlOverride w:ilvl="0">
      <w:startOverride w:val="1"/>
    </w:lvlOverride>
  </w:num>
  <w:num w:numId="30" w16cid:durableId="1141732322">
    <w:abstractNumId w:val="11"/>
    <w:lvlOverride w:ilvl="0">
      <w:startOverride w:val="1"/>
    </w:lvlOverride>
  </w:num>
  <w:num w:numId="31" w16cid:durableId="17367778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67937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53029684">
    <w:abstractNumId w:val="34"/>
    <w:lvlOverride w:ilvl="0">
      <w:startOverride w:val="1"/>
    </w:lvlOverride>
  </w:num>
  <w:num w:numId="34" w16cid:durableId="832719386">
    <w:abstractNumId w:val="25"/>
    <w:lvlOverride w:ilvl="0">
      <w:startOverride w:val="1"/>
    </w:lvlOverride>
  </w:num>
  <w:num w:numId="35" w16cid:durableId="19940655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0268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43618260">
    <w:abstractNumId w:val="31"/>
  </w:num>
  <w:num w:numId="38" w16cid:durableId="1240603713">
    <w:abstractNumId w:val="16"/>
  </w:num>
  <w:num w:numId="39" w16cid:durableId="4773099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06021509">
    <w:abstractNumId w:val="33"/>
  </w:num>
  <w:num w:numId="41" w16cid:durableId="1711539509">
    <w:abstractNumId w:val="10"/>
  </w:num>
  <w:num w:numId="42" w16cid:durableId="1944343762">
    <w:abstractNumId w:val="36"/>
  </w:num>
  <w:num w:numId="43" w16cid:durableId="1145242140">
    <w:abstractNumId w:val="37"/>
  </w:num>
  <w:num w:numId="44" w16cid:durableId="658313580">
    <w:abstractNumId w:val="19"/>
  </w:num>
  <w:num w:numId="45" w16cid:durableId="2000424917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6" w16cid:durableId="195656992">
    <w:abstractNumId w:val="8"/>
  </w:num>
  <w:num w:numId="47" w16cid:durableId="2100713187">
    <w:abstractNumId w:val="6"/>
  </w:num>
  <w:num w:numId="48" w16cid:durableId="239608995">
    <w:abstractNumId w:val="5"/>
  </w:num>
  <w:num w:numId="49" w16cid:durableId="907502043">
    <w:abstractNumId w:val="4"/>
  </w:num>
  <w:num w:numId="50" w16cid:durableId="1732918313">
    <w:abstractNumId w:val="7"/>
  </w:num>
  <w:num w:numId="51" w16cid:durableId="516964617">
    <w:abstractNumId w:val="3"/>
  </w:num>
  <w:num w:numId="52" w16cid:durableId="2039574505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3" w16cid:durableId="316227308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23542"/>
    <w:rsid w:val="00030D2F"/>
    <w:rsid w:val="00032AC3"/>
    <w:rsid w:val="0004779A"/>
    <w:rsid w:val="00052B4C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7992"/>
    <w:rsid w:val="00104167"/>
    <w:rsid w:val="00120DA0"/>
    <w:rsid w:val="00126374"/>
    <w:rsid w:val="001356A7"/>
    <w:rsid w:val="0014251A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26A0"/>
    <w:rsid w:val="002D3563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E773D"/>
    <w:rsid w:val="003F53AB"/>
    <w:rsid w:val="00405754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6720"/>
    <w:rsid w:val="0044682D"/>
    <w:rsid w:val="00456268"/>
    <w:rsid w:val="00464A1F"/>
    <w:rsid w:val="0046502B"/>
    <w:rsid w:val="0046746B"/>
    <w:rsid w:val="004711C7"/>
    <w:rsid w:val="00482F6F"/>
    <w:rsid w:val="00483445"/>
    <w:rsid w:val="00486D7F"/>
    <w:rsid w:val="00493488"/>
    <w:rsid w:val="004A0A89"/>
    <w:rsid w:val="004B02DB"/>
    <w:rsid w:val="004B3D15"/>
    <w:rsid w:val="004B501C"/>
    <w:rsid w:val="004B75B7"/>
    <w:rsid w:val="004C0863"/>
    <w:rsid w:val="004C7515"/>
    <w:rsid w:val="004D3BAD"/>
    <w:rsid w:val="004E4F27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45EC"/>
    <w:rsid w:val="00574D0B"/>
    <w:rsid w:val="0057505F"/>
    <w:rsid w:val="005759F1"/>
    <w:rsid w:val="00577B1F"/>
    <w:rsid w:val="0058377A"/>
    <w:rsid w:val="00584D15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A2D"/>
    <w:rsid w:val="006D3E1C"/>
    <w:rsid w:val="006E21FB"/>
    <w:rsid w:val="006F0C42"/>
    <w:rsid w:val="006F5191"/>
    <w:rsid w:val="0070079B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F35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0EE8"/>
    <w:rsid w:val="008C13EA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20BCE"/>
    <w:rsid w:val="00930214"/>
    <w:rsid w:val="00936B70"/>
    <w:rsid w:val="00941E30"/>
    <w:rsid w:val="00945D3A"/>
    <w:rsid w:val="00946F38"/>
    <w:rsid w:val="00951728"/>
    <w:rsid w:val="009531B0"/>
    <w:rsid w:val="00956A85"/>
    <w:rsid w:val="00961006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103E2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3A87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3037"/>
    <w:rsid w:val="00AE4586"/>
    <w:rsid w:val="00AE5D5E"/>
    <w:rsid w:val="00B258BB"/>
    <w:rsid w:val="00B27A05"/>
    <w:rsid w:val="00B345BD"/>
    <w:rsid w:val="00B373DF"/>
    <w:rsid w:val="00B41EA8"/>
    <w:rsid w:val="00B60E84"/>
    <w:rsid w:val="00B67702"/>
    <w:rsid w:val="00B67B97"/>
    <w:rsid w:val="00B67D26"/>
    <w:rsid w:val="00B71D06"/>
    <w:rsid w:val="00B733CC"/>
    <w:rsid w:val="00B80C35"/>
    <w:rsid w:val="00B968C8"/>
    <w:rsid w:val="00B973BA"/>
    <w:rsid w:val="00BA2892"/>
    <w:rsid w:val="00BA3EC5"/>
    <w:rsid w:val="00BA4F15"/>
    <w:rsid w:val="00BA51D9"/>
    <w:rsid w:val="00BA64C3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32D"/>
    <w:rsid w:val="00C23C49"/>
    <w:rsid w:val="00C40E83"/>
    <w:rsid w:val="00C52A94"/>
    <w:rsid w:val="00C600C1"/>
    <w:rsid w:val="00C65BE0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D6024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08B7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E76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6100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961006"/>
  </w:style>
  <w:style w:type="numbering" w:customStyle="1" w:styleId="NoList11">
    <w:name w:val="No List11"/>
    <w:next w:val="NoList"/>
    <w:uiPriority w:val="99"/>
    <w:semiHidden/>
    <w:rsid w:val="00961006"/>
  </w:style>
  <w:style w:type="character" w:customStyle="1" w:styleId="Heading3Char2">
    <w:name w:val="Heading 3 Char2"/>
    <w:aliases w:val="h3 Char2"/>
    <w:semiHidden/>
    <w:rsid w:val="009610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9610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9610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5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18</Pages>
  <Words>6562</Words>
  <Characters>37404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58</cp:revision>
  <cp:lastPrinted>1899-12-31T23:00:00Z</cp:lastPrinted>
  <dcterms:created xsi:type="dcterms:W3CDTF">2024-07-30T09:17:00Z</dcterms:created>
  <dcterms:modified xsi:type="dcterms:W3CDTF">2024-08-09T17:35:00Z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